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BD58370" w14:textId="77777777" w:rsidR="0073197B" w:rsidRPr="00282EA2" w:rsidRDefault="00B9359B">
      <w:pPr>
        <w:spacing w:after="4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bookmarkStart w:id="0" w:name="_GoBack"/>
      <w:r w:rsidRPr="00282EA2">
        <w:rPr>
          <w:rFonts w:ascii="Times New Roman" w:hAnsi="Times New Roman" w:cs="Times New Roman"/>
          <w:b/>
          <w:sz w:val="24"/>
          <w:szCs w:val="24"/>
          <w:lang w:val="ru-RU"/>
        </w:rPr>
        <w:t>ЦИКЛОГРАММА ВОСПИТАТЕЛЬНО-ОБРАЗОВАТЕЛЬНОГО ПРОЦЕССА — МАЙ 2025 Г.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7776"/>
        <w:gridCol w:w="7776"/>
      </w:tblGrid>
      <w:tr w:rsidR="00282EA2" w:rsidRPr="00282EA2" w14:paraId="266D9757" w14:textId="77777777">
        <w:trPr>
          <w:jc w:val="center"/>
        </w:trPr>
        <w:tc>
          <w:tcPr>
            <w:tcW w:w="7776" w:type="dxa"/>
            <w:shd w:val="clear" w:color="auto" w:fill="F0F4F8"/>
            <w:tcMar>
              <w:top w:w="50" w:type="dxa"/>
              <w:left w:w="80" w:type="dxa"/>
              <w:bottom w:w="50" w:type="dxa"/>
              <w:right w:w="80" w:type="dxa"/>
            </w:tcMar>
          </w:tcPr>
          <w:p w14:paraId="692019AE" w14:textId="77777777" w:rsidR="0073197B" w:rsidRPr="00282EA2" w:rsidRDefault="00B9359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82EA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Организация образования: ТОО ясли-сад «</w:t>
            </w:r>
            <w:proofErr w:type="spellStart"/>
            <w:r w:rsidRPr="00282EA2">
              <w:rPr>
                <w:rFonts w:ascii="Times New Roman" w:hAnsi="Times New Roman" w:cs="Times New Roman"/>
                <w:b/>
                <w:sz w:val="24"/>
                <w:szCs w:val="24"/>
              </w:rPr>
              <w:t>Tamos</w:t>
            </w:r>
            <w:proofErr w:type="spellEnd"/>
            <w:r w:rsidRPr="00282EA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282EA2">
              <w:rPr>
                <w:rFonts w:ascii="Times New Roman" w:hAnsi="Times New Roman" w:cs="Times New Roman"/>
                <w:b/>
                <w:sz w:val="24"/>
                <w:szCs w:val="24"/>
              </w:rPr>
              <w:t>kids</w:t>
            </w:r>
            <w:r w:rsidRPr="00282EA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»</w:t>
            </w:r>
          </w:p>
        </w:tc>
        <w:tc>
          <w:tcPr>
            <w:tcW w:w="7776" w:type="dxa"/>
            <w:shd w:val="clear" w:color="auto" w:fill="F0F4F8"/>
            <w:tcMar>
              <w:top w:w="50" w:type="dxa"/>
              <w:left w:w="80" w:type="dxa"/>
              <w:bottom w:w="50" w:type="dxa"/>
              <w:right w:w="80" w:type="dxa"/>
            </w:tcMar>
          </w:tcPr>
          <w:p w14:paraId="0F8618AE" w14:textId="77777777" w:rsidR="0073197B" w:rsidRPr="00282EA2" w:rsidRDefault="00B9359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82EA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На какой период составлен план: 1 неделя (05.05 - 08.05.2025 г.)</w:t>
            </w:r>
          </w:p>
        </w:tc>
      </w:tr>
      <w:tr w:rsidR="00282EA2" w:rsidRPr="00282EA2" w14:paraId="096D47C0" w14:textId="77777777">
        <w:trPr>
          <w:jc w:val="center"/>
        </w:trPr>
        <w:tc>
          <w:tcPr>
            <w:tcW w:w="7776" w:type="dxa"/>
            <w:shd w:val="clear" w:color="auto" w:fill="F0F4F8"/>
            <w:tcMar>
              <w:top w:w="50" w:type="dxa"/>
              <w:left w:w="80" w:type="dxa"/>
              <w:bottom w:w="50" w:type="dxa"/>
              <w:right w:w="80" w:type="dxa"/>
            </w:tcMar>
          </w:tcPr>
          <w:p w14:paraId="5553AD0F" w14:textId="77777777" w:rsidR="0073197B" w:rsidRPr="00282EA2" w:rsidRDefault="00B9359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82EA2">
              <w:rPr>
                <w:rFonts w:ascii="Times New Roman" w:hAnsi="Times New Roman" w:cs="Times New Roman"/>
                <w:b/>
                <w:sz w:val="24"/>
                <w:szCs w:val="24"/>
              </w:rPr>
              <w:t>Старшая</w:t>
            </w:r>
            <w:proofErr w:type="spellEnd"/>
            <w:r w:rsidRPr="00282EA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82EA2">
              <w:rPr>
                <w:rFonts w:ascii="Times New Roman" w:hAnsi="Times New Roman" w:cs="Times New Roman"/>
                <w:b/>
                <w:sz w:val="24"/>
                <w:szCs w:val="24"/>
              </w:rPr>
              <w:t>группа</w:t>
            </w:r>
            <w:proofErr w:type="spellEnd"/>
            <w:r w:rsidRPr="00282EA2">
              <w:rPr>
                <w:rFonts w:ascii="Times New Roman" w:hAnsi="Times New Roman" w:cs="Times New Roman"/>
                <w:b/>
                <w:sz w:val="24"/>
                <w:szCs w:val="24"/>
              </w:rPr>
              <w:t>: «</w:t>
            </w:r>
            <w:proofErr w:type="spellStart"/>
            <w:r w:rsidRPr="00282EA2">
              <w:rPr>
                <w:rFonts w:ascii="Times New Roman" w:hAnsi="Times New Roman" w:cs="Times New Roman"/>
                <w:b/>
                <w:sz w:val="24"/>
                <w:szCs w:val="24"/>
              </w:rPr>
              <w:t>Знайки</w:t>
            </w:r>
            <w:proofErr w:type="spellEnd"/>
            <w:r w:rsidRPr="00282EA2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7776" w:type="dxa"/>
            <w:shd w:val="clear" w:color="auto" w:fill="F0F4F8"/>
            <w:tcMar>
              <w:top w:w="50" w:type="dxa"/>
              <w:left w:w="80" w:type="dxa"/>
              <w:bottom w:w="50" w:type="dxa"/>
              <w:right w:w="80" w:type="dxa"/>
            </w:tcMar>
          </w:tcPr>
          <w:p w14:paraId="06230B18" w14:textId="77777777" w:rsidR="0073197B" w:rsidRPr="00282EA2" w:rsidRDefault="00B9359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82EA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Тема недели: День единства народа </w:t>
            </w:r>
            <w:r w:rsidRPr="00282EA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Казахстана и День Победы</w:t>
            </w:r>
          </w:p>
        </w:tc>
      </w:tr>
    </w:tbl>
    <w:p w14:paraId="406654C9" w14:textId="77777777" w:rsidR="0073197B" w:rsidRPr="00282EA2" w:rsidRDefault="0073197B">
      <w:pPr>
        <w:spacing w:after="40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592"/>
        <w:gridCol w:w="3240"/>
        <w:gridCol w:w="3240"/>
        <w:gridCol w:w="3240"/>
        <w:gridCol w:w="3240"/>
      </w:tblGrid>
      <w:tr w:rsidR="00282EA2" w:rsidRPr="00282EA2" w14:paraId="784AB40B" w14:textId="77777777">
        <w:trPr>
          <w:jc w:val="center"/>
        </w:trPr>
        <w:tc>
          <w:tcPr>
            <w:tcW w:w="2592" w:type="dxa"/>
            <w:shd w:val="clear" w:color="auto" w:fill="DCE6F1"/>
          </w:tcPr>
          <w:p w14:paraId="30CF7A2A" w14:textId="77777777" w:rsidR="0073197B" w:rsidRPr="00282EA2" w:rsidRDefault="00B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82EA2">
              <w:rPr>
                <w:rFonts w:ascii="Times New Roman" w:hAnsi="Times New Roman" w:cs="Times New Roman"/>
                <w:b/>
                <w:sz w:val="24"/>
                <w:szCs w:val="24"/>
              </w:rPr>
              <w:t>Режим</w:t>
            </w:r>
            <w:proofErr w:type="spellEnd"/>
            <w:r w:rsidRPr="00282EA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82EA2">
              <w:rPr>
                <w:rFonts w:ascii="Times New Roman" w:hAnsi="Times New Roman" w:cs="Times New Roman"/>
                <w:b/>
                <w:sz w:val="24"/>
                <w:szCs w:val="24"/>
              </w:rPr>
              <w:t>дня</w:t>
            </w:r>
            <w:proofErr w:type="spellEnd"/>
          </w:p>
        </w:tc>
        <w:tc>
          <w:tcPr>
            <w:tcW w:w="3240" w:type="dxa"/>
            <w:shd w:val="clear" w:color="auto" w:fill="EDF2F7"/>
          </w:tcPr>
          <w:p w14:paraId="228E5A40" w14:textId="77777777" w:rsidR="0073197B" w:rsidRPr="00282EA2" w:rsidRDefault="00B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EA2">
              <w:rPr>
                <w:rFonts w:ascii="Times New Roman" w:hAnsi="Times New Roman" w:cs="Times New Roman"/>
                <w:b/>
                <w:sz w:val="24"/>
                <w:szCs w:val="24"/>
              </w:rPr>
              <w:t>Понедельник 05.05</w:t>
            </w:r>
          </w:p>
        </w:tc>
        <w:tc>
          <w:tcPr>
            <w:tcW w:w="3240" w:type="dxa"/>
            <w:shd w:val="clear" w:color="auto" w:fill="EDF2F7"/>
          </w:tcPr>
          <w:p w14:paraId="4A291D8B" w14:textId="77777777" w:rsidR="0073197B" w:rsidRPr="00282EA2" w:rsidRDefault="00B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EA2">
              <w:rPr>
                <w:rFonts w:ascii="Times New Roman" w:hAnsi="Times New Roman" w:cs="Times New Roman"/>
                <w:b/>
                <w:sz w:val="24"/>
                <w:szCs w:val="24"/>
              </w:rPr>
              <w:t>Вторник 06.05</w:t>
            </w:r>
          </w:p>
        </w:tc>
        <w:tc>
          <w:tcPr>
            <w:tcW w:w="3240" w:type="dxa"/>
            <w:shd w:val="clear" w:color="auto" w:fill="EDF2F7"/>
          </w:tcPr>
          <w:p w14:paraId="265F4499" w14:textId="77777777" w:rsidR="0073197B" w:rsidRPr="00282EA2" w:rsidRDefault="00B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EA2">
              <w:rPr>
                <w:rFonts w:ascii="Times New Roman" w:hAnsi="Times New Roman" w:cs="Times New Roman"/>
                <w:b/>
                <w:sz w:val="24"/>
                <w:szCs w:val="24"/>
              </w:rPr>
              <w:t>Среда 07.05</w:t>
            </w:r>
          </w:p>
        </w:tc>
        <w:tc>
          <w:tcPr>
            <w:tcW w:w="3240" w:type="dxa"/>
            <w:shd w:val="clear" w:color="auto" w:fill="EDF2F7"/>
          </w:tcPr>
          <w:p w14:paraId="2FD77906" w14:textId="77777777" w:rsidR="0073197B" w:rsidRPr="00282EA2" w:rsidRDefault="00B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EA2">
              <w:rPr>
                <w:rFonts w:ascii="Times New Roman" w:hAnsi="Times New Roman" w:cs="Times New Roman"/>
                <w:b/>
                <w:sz w:val="24"/>
                <w:szCs w:val="24"/>
              </w:rPr>
              <w:t>Четверг 08.05</w:t>
            </w:r>
          </w:p>
        </w:tc>
      </w:tr>
      <w:tr w:rsidR="00282EA2" w:rsidRPr="00282EA2" w14:paraId="515079EF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64E9F42B" w14:textId="77777777" w:rsidR="0073197B" w:rsidRPr="00282EA2" w:rsidRDefault="00B935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82EA2">
              <w:rPr>
                <w:rFonts w:ascii="Times New Roman" w:hAnsi="Times New Roman" w:cs="Times New Roman"/>
                <w:b/>
                <w:sz w:val="24"/>
                <w:szCs w:val="24"/>
              </w:rPr>
              <w:t>Приём</w:t>
            </w:r>
            <w:proofErr w:type="spellEnd"/>
            <w:r w:rsidRPr="00282EA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82EA2">
              <w:rPr>
                <w:rFonts w:ascii="Times New Roman" w:hAnsi="Times New Roman" w:cs="Times New Roman"/>
                <w:b/>
                <w:sz w:val="24"/>
                <w:szCs w:val="24"/>
              </w:rPr>
              <w:t>детей</w:t>
            </w:r>
            <w:proofErr w:type="spellEnd"/>
          </w:p>
        </w:tc>
        <w:tc>
          <w:tcPr>
            <w:tcW w:w="12544" w:type="dxa"/>
            <w:gridSpan w:val="4"/>
            <w:shd w:val="clear" w:color="auto" w:fill="F7FAFC"/>
          </w:tcPr>
          <w:p w14:paraId="7E48FE4B" w14:textId="77777777" w:rsidR="0073197B" w:rsidRPr="00282EA2" w:rsidRDefault="00B9359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82EA2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Встреча детей с хорошим настроением. Создание благоприятной обстановки. Беседа о настроении ребёнка, приобщение к выражению личного мнения.</w:t>
            </w:r>
          </w:p>
        </w:tc>
      </w:tr>
      <w:tr w:rsidR="00282EA2" w:rsidRPr="00282EA2" w14:paraId="6C5EDB18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176294E0" w14:textId="77777777" w:rsidR="0073197B" w:rsidRPr="00282EA2" w:rsidRDefault="00B935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82EA2">
              <w:rPr>
                <w:rFonts w:ascii="Times New Roman" w:hAnsi="Times New Roman" w:cs="Times New Roman"/>
                <w:b/>
                <w:sz w:val="24"/>
                <w:szCs w:val="24"/>
              </w:rPr>
              <w:t>Беседа</w:t>
            </w:r>
            <w:proofErr w:type="spellEnd"/>
            <w:r w:rsidRPr="00282EA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 </w:t>
            </w:r>
            <w:proofErr w:type="spellStart"/>
            <w:r w:rsidRPr="00282EA2">
              <w:rPr>
                <w:rFonts w:ascii="Times New Roman" w:hAnsi="Times New Roman" w:cs="Times New Roman"/>
                <w:b/>
                <w:sz w:val="24"/>
                <w:szCs w:val="24"/>
              </w:rPr>
              <w:t>родителями</w:t>
            </w:r>
            <w:proofErr w:type="spellEnd"/>
          </w:p>
        </w:tc>
        <w:tc>
          <w:tcPr>
            <w:tcW w:w="12544" w:type="dxa"/>
            <w:gridSpan w:val="4"/>
            <w:shd w:val="clear" w:color="auto" w:fill="F7FAFC"/>
          </w:tcPr>
          <w:p w14:paraId="3BF6210E" w14:textId="77777777" w:rsidR="0073197B" w:rsidRPr="00282EA2" w:rsidRDefault="00B9359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82EA2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Беседы по вопросам здоровья, домашнего режима дня, воспитания, развития и достижений детей; индивидуальные консультации.</w:t>
            </w:r>
          </w:p>
        </w:tc>
      </w:tr>
      <w:tr w:rsidR="00282EA2" w:rsidRPr="00282EA2" w14:paraId="331FF034" w14:textId="77777777">
        <w:trPr>
          <w:jc w:val="center"/>
        </w:trPr>
        <w:tc>
          <w:tcPr>
            <w:tcW w:w="2592" w:type="dxa"/>
            <w:shd w:val="clear" w:color="auto" w:fill="EDF2F7"/>
          </w:tcPr>
          <w:p w14:paraId="0E080CBA" w14:textId="77777777" w:rsidR="0073197B" w:rsidRPr="00282EA2" w:rsidRDefault="00B935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82EA2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</w:t>
            </w:r>
            <w:proofErr w:type="spellEnd"/>
            <w:r w:rsidRPr="00282EA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82EA2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</w:t>
            </w:r>
            <w:proofErr w:type="spellEnd"/>
            <w:r w:rsidRPr="00282EA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proofErr w:type="spellStart"/>
            <w:r w:rsidRPr="00282EA2">
              <w:rPr>
                <w:rFonts w:ascii="Times New Roman" w:hAnsi="Times New Roman" w:cs="Times New Roman"/>
                <w:b/>
                <w:sz w:val="24"/>
                <w:szCs w:val="24"/>
              </w:rPr>
              <w:t>утро</w:t>
            </w:r>
            <w:proofErr w:type="spellEnd"/>
            <w:r w:rsidRPr="00282EA2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3240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65DCE959" w14:textId="77777777" w:rsidR="0073197B" w:rsidRPr="00282EA2" w:rsidRDefault="00B9359B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82EA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Развитие речи: «Герои нашего края»</w:t>
            </w:r>
            <w:r w:rsidRPr="00282EA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282E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282E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Воспитывать</w:t>
            </w:r>
            <w:proofErr w:type="gramEnd"/>
            <w:r w:rsidRPr="00282E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патриотизм и уважение к</w:t>
            </w:r>
            <w:r w:rsidRPr="00282E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истории.</w:t>
            </w:r>
          </w:p>
          <w:p w14:paraId="66F0FADC" w14:textId="77777777" w:rsidR="0073197B" w:rsidRPr="00282EA2" w:rsidRDefault="00B9359B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82EA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Рисование: «Салют Победы»</w:t>
            </w:r>
            <w:r w:rsidRPr="00282EA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282E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282E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Использовать</w:t>
            </w:r>
            <w:proofErr w:type="gramEnd"/>
            <w:r w:rsidRPr="00282E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смешанные техники рисования.</w:t>
            </w:r>
          </w:p>
          <w:p w14:paraId="45D4A99B" w14:textId="77777777" w:rsidR="0073197B" w:rsidRPr="00282EA2" w:rsidRDefault="00B9359B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282EA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Озн</w:t>
            </w:r>
            <w:proofErr w:type="spellEnd"/>
            <w:r w:rsidRPr="00282EA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. с </w:t>
            </w:r>
            <w:proofErr w:type="spellStart"/>
            <w:r w:rsidRPr="00282EA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окр</w:t>
            </w:r>
            <w:proofErr w:type="spellEnd"/>
            <w:r w:rsidRPr="00282EA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.: «Символы РК»</w:t>
            </w:r>
            <w:r w:rsidRPr="00282EA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282E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282E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Закреплять</w:t>
            </w:r>
            <w:proofErr w:type="gramEnd"/>
            <w:r w:rsidRPr="00282E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знания о государственных символах.</w:t>
            </w:r>
          </w:p>
        </w:tc>
        <w:tc>
          <w:tcPr>
            <w:tcW w:w="3240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0A7B776E" w14:textId="77777777" w:rsidR="0073197B" w:rsidRPr="00282EA2" w:rsidRDefault="00B9359B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82EA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Развитие речи: «Герои нашего края»</w:t>
            </w:r>
            <w:r w:rsidRPr="00282EA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282E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282E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Воспитывать</w:t>
            </w:r>
            <w:proofErr w:type="gramEnd"/>
            <w:r w:rsidRPr="00282E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патриотизм и уважение к истории.</w:t>
            </w:r>
          </w:p>
          <w:p w14:paraId="3DA15B74" w14:textId="77777777" w:rsidR="0073197B" w:rsidRPr="00282EA2" w:rsidRDefault="00B9359B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82EA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Ри</w:t>
            </w:r>
            <w:r w:rsidRPr="00282EA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сование: «Салют Победы»</w:t>
            </w:r>
            <w:r w:rsidRPr="00282EA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282E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282E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Использовать</w:t>
            </w:r>
            <w:proofErr w:type="gramEnd"/>
            <w:r w:rsidRPr="00282E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смешанные техники рисования.</w:t>
            </w:r>
          </w:p>
          <w:p w14:paraId="723E3639" w14:textId="77777777" w:rsidR="0073197B" w:rsidRPr="00282EA2" w:rsidRDefault="00B9359B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282EA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Озн</w:t>
            </w:r>
            <w:proofErr w:type="spellEnd"/>
            <w:r w:rsidRPr="00282EA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. с </w:t>
            </w:r>
            <w:proofErr w:type="spellStart"/>
            <w:r w:rsidRPr="00282EA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окр</w:t>
            </w:r>
            <w:proofErr w:type="spellEnd"/>
            <w:r w:rsidRPr="00282EA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.: «Символы РК»</w:t>
            </w:r>
            <w:r w:rsidRPr="00282EA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282E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282E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Закреплять</w:t>
            </w:r>
            <w:proofErr w:type="gramEnd"/>
            <w:r w:rsidRPr="00282E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знания о государственных символах.</w:t>
            </w:r>
          </w:p>
        </w:tc>
        <w:tc>
          <w:tcPr>
            <w:tcW w:w="3240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57B314AD" w14:textId="77777777" w:rsidR="0073197B" w:rsidRPr="00282EA2" w:rsidRDefault="00B9359B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82EA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Развитие речи: «Герои нашего края»</w:t>
            </w:r>
            <w:r w:rsidRPr="00282EA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282E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282E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Воспитывать</w:t>
            </w:r>
            <w:proofErr w:type="gramEnd"/>
            <w:r w:rsidRPr="00282E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патриотизм и уважение к истории.</w:t>
            </w:r>
          </w:p>
          <w:p w14:paraId="0C2D2750" w14:textId="77777777" w:rsidR="0073197B" w:rsidRPr="00282EA2" w:rsidRDefault="00B9359B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82EA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Рисование: «Салют Победы»</w:t>
            </w:r>
            <w:r w:rsidRPr="00282EA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282E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282E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Использовать</w:t>
            </w:r>
            <w:proofErr w:type="gramEnd"/>
            <w:r w:rsidRPr="00282E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смешанные техники рисования.</w:t>
            </w:r>
          </w:p>
          <w:p w14:paraId="3B49E235" w14:textId="77777777" w:rsidR="0073197B" w:rsidRPr="00282EA2" w:rsidRDefault="00B9359B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282EA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Озн</w:t>
            </w:r>
            <w:proofErr w:type="spellEnd"/>
            <w:r w:rsidRPr="00282EA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. с </w:t>
            </w:r>
            <w:proofErr w:type="spellStart"/>
            <w:r w:rsidRPr="00282EA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окр</w:t>
            </w:r>
            <w:proofErr w:type="spellEnd"/>
            <w:r w:rsidRPr="00282EA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.: «Символы РК»</w:t>
            </w:r>
            <w:r w:rsidRPr="00282EA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282E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282E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Закреплять</w:t>
            </w:r>
            <w:proofErr w:type="gramEnd"/>
            <w:r w:rsidRPr="00282E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знания о государственных символах.</w:t>
            </w:r>
          </w:p>
        </w:tc>
        <w:tc>
          <w:tcPr>
            <w:tcW w:w="3240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1C77E34C" w14:textId="77777777" w:rsidR="0073197B" w:rsidRPr="00282EA2" w:rsidRDefault="00B9359B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82EA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Развитие речи: «Герои нашего края»</w:t>
            </w:r>
            <w:r w:rsidRPr="00282EA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282E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282E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Воспитывать</w:t>
            </w:r>
            <w:proofErr w:type="gramEnd"/>
            <w:r w:rsidRPr="00282E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патриотизм и уважение к истории.</w:t>
            </w:r>
          </w:p>
          <w:p w14:paraId="3E579E7F" w14:textId="77777777" w:rsidR="0073197B" w:rsidRPr="00282EA2" w:rsidRDefault="00B9359B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82EA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Рисование: «</w:t>
            </w:r>
            <w:r w:rsidRPr="00282EA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Салют Победы»</w:t>
            </w:r>
            <w:r w:rsidRPr="00282EA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282E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282E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Использовать</w:t>
            </w:r>
            <w:proofErr w:type="gramEnd"/>
            <w:r w:rsidRPr="00282E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смешанные техники рисования.</w:t>
            </w:r>
          </w:p>
          <w:p w14:paraId="42683758" w14:textId="77777777" w:rsidR="0073197B" w:rsidRPr="00282EA2" w:rsidRDefault="00B9359B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282EA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Озн</w:t>
            </w:r>
            <w:proofErr w:type="spellEnd"/>
            <w:r w:rsidRPr="00282EA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. с </w:t>
            </w:r>
            <w:proofErr w:type="spellStart"/>
            <w:r w:rsidRPr="00282EA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окр</w:t>
            </w:r>
            <w:proofErr w:type="spellEnd"/>
            <w:r w:rsidRPr="00282EA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.: «Символы РК»</w:t>
            </w:r>
            <w:r w:rsidRPr="00282EA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282E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282E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Закреплять</w:t>
            </w:r>
            <w:proofErr w:type="gramEnd"/>
            <w:r w:rsidRPr="00282E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знания о государственных символах.</w:t>
            </w:r>
          </w:p>
        </w:tc>
      </w:tr>
      <w:tr w:rsidR="00282EA2" w:rsidRPr="00282EA2" w14:paraId="7931E407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6B4ECE6F" w14:textId="77777777" w:rsidR="0073197B" w:rsidRPr="00282EA2" w:rsidRDefault="00B935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82EA2">
              <w:rPr>
                <w:rFonts w:ascii="Times New Roman" w:hAnsi="Times New Roman" w:cs="Times New Roman"/>
                <w:b/>
                <w:sz w:val="24"/>
                <w:szCs w:val="24"/>
              </w:rPr>
              <w:t>Утренняя</w:t>
            </w:r>
            <w:proofErr w:type="spellEnd"/>
            <w:r w:rsidRPr="00282EA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82EA2">
              <w:rPr>
                <w:rFonts w:ascii="Times New Roman" w:hAnsi="Times New Roman" w:cs="Times New Roman"/>
                <w:b/>
                <w:sz w:val="24"/>
                <w:szCs w:val="24"/>
              </w:rPr>
              <w:t>гимнастика</w:t>
            </w:r>
            <w:proofErr w:type="spellEnd"/>
          </w:p>
        </w:tc>
        <w:tc>
          <w:tcPr>
            <w:tcW w:w="12544" w:type="dxa"/>
            <w:gridSpan w:val="4"/>
            <w:shd w:val="clear" w:color="auto" w:fill="F7FAFC"/>
          </w:tcPr>
          <w:p w14:paraId="49526678" w14:textId="77777777" w:rsidR="0073197B" w:rsidRPr="00282EA2" w:rsidRDefault="00B9359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82EA2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Комплекс утренних упражнений для старшей группы (двигательная активность, игровая деятельно</w:t>
            </w:r>
            <w:r w:rsidRPr="00282EA2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сть).</w:t>
            </w:r>
          </w:p>
        </w:tc>
      </w:tr>
      <w:tr w:rsidR="00282EA2" w:rsidRPr="00282EA2" w14:paraId="70BAA621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0A05E9F7" w14:textId="77777777" w:rsidR="0073197B" w:rsidRPr="00282EA2" w:rsidRDefault="00B935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82EA2">
              <w:rPr>
                <w:rFonts w:ascii="Times New Roman" w:hAnsi="Times New Roman" w:cs="Times New Roman"/>
                <w:b/>
                <w:sz w:val="24"/>
                <w:szCs w:val="24"/>
              </w:rPr>
              <w:t>Завтрак</w:t>
            </w:r>
            <w:proofErr w:type="spellEnd"/>
          </w:p>
        </w:tc>
        <w:tc>
          <w:tcPr>
            <w:tcW w:w="12544" w:type="dxa"/>
            <w:gridSpan w:val="4"/>
            <w:shd w:val="clear" w:color="auto" w:fill="F7FAFC"/>
          </w:tcPr>
          <w:p w14:paraId="1FED614E" w14:textId="77777777" w:rsidR="0073197B" w:rsidRPr="00282EA2" w:rsidRDefault="00B9359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82EA2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Привлечение внимания к пище, следить за правильной осанкой за столом, формирование культурно-гигиенических навыков.</w:t>
            </w:r>
          </w:p>
        </w:tc>
      </w:tr>
      <w:tr w:rsidR="00282EA2" w:rsidRPr="00282EA2" w14:paraId="0D11FDEF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4384340D" w14:textId="77777777" w:rsidR="0073197B" w:rsidRPr="00282EA2" w:rsidRDefault="00B935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82EA2">
              <w:rPr>
                <w:rFonts w:ascii="Times New Roman" w:hAnsi="Times New Roman" w:cs="Times New Roman"/>
                <w:b/>
                <w:sz w:val="24"/>
                <w:szCs w:val="24"/>
              </w:rPr>
              <w:t>Подготовка</w:t>
            </w:r>
            <w:proofErr w:type="spellEnd"/>
            <w:r w:rsidRPr="00282EA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 </w:t>
            </w:r>
            <w:proofErr w:type="spellStart"/>
            <w:r w:rsidRPr="00282EA2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организованной</w:t>
            </w:r>
            <w:proofErr w:type="spellEnd"/>
            <w:r w:rsidRPr="00282EA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82EA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деятельности</w:t>
            </w:r>
            <w:proofErr w:type="spellEnd"/>
          </w:p>
        </w:tc>
        <w:tc>
          <w:tcPr>
            <w:tcW w:w="12544" w:type="dxa"/>
            <w:gridSpan w:val="4"/>
            <w:shd w:val="clear" w:color="auto" w:fill="F7FAFC"/>
          </w:tcPr>
          <w:p w14:paraId="41CDBE80" w14:textId="77777777" w:rsidR="0073197B" w:rsidRPr="00282EA2" w:rsidRDefault="00B9359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82EA2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lastRenderedPageBreak/>
              <w:t>Развитие речи, познавательная и игровая мотивация.</w:t>
            </w:r>
          </w:p>
        </w:tc>
      </w:tr>
      <w:tr w:rsidR="00282EA2" w:rsidRPr="00282EA2" w14:paraId="1A58EB15" w14:textId="77777777">
        <w:trPr>
          <w:jc w:val="center"/>
        </w:trPr>
        <w:tc>
          <w:tcPr>
            <w:tcW w:w="2592" w:type="dxa"/>
            <w:shd w:val="clear" w:color="auto" w:fill="EDF2F7"/>
          </w:tcPr>
          <w:p w14:paraId="06476D9B" w14:textId="77777777" w:rsidR="0073197B" w:rsidRPr="00282EA2" w:rsidRDefault="00B935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82EA2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Организованная</w:t>
            </w:r>
            <w:proofErr w:type="spellEnd"/>
            <w:r w:rsidRPr="00282EA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82EA2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</w:t>
            </w:r>
            <w:proofErr w:type="spellEnd"/>
          </w:p>
        </w:tc>
        <w:tc>
          <w:tcPr>
            <w:tcW w:w="3240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7D447420" w14:textId="77777777" w:rsidR="0073197B" w:rsidRPr="00282EA2" w:rsidRDefault="00B9359B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82EA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Физическая культура</w:t>
            </w:r>
            <w:r w:rsidRPr="00282EA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282EA2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«Школа будущих батыров»</w:t>
            </w:r>
            <w:r w:rsidRPr="00282EA2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br/>
            </w:r>
            <w:r w:rsidRPr="00282E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282E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Развивать</w:t>
            </w:r>
            <w:proofErr w:type="gramEnd"/>
            <w:r w:rsidRPr="00282E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ловкость и быструю реакцию</w:t>
            </w:r>
          </w:p>
          <w:p w14:paraId="4627DEE5" w14:textId="77777777" w:rsidR="0073197B" w:rsidRPr="00282EA2" w:rsidRDefault="00B9359B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82EA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Основы грамоты</w:t>
            </w:r>
            <w:r w:rsidRPr="00282EA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282EA2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«Составление предложений»</w:t>
            </w:r>
            <w:r w:rsidRPr="00282EA2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br/>
            </w:r>
            <w:r w:rsidRPr="00282E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282E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Составлять</w:t>
            </w:r>
            <w:proofErr w:type="gramEnd"/>
            <w:r w:rsidRPr="00282E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схемы предложений</w:t>
            </w:r>
          </w:p>
        </w:tc>
        <w:tc>
          <w:tcPr>
            <w:tcW w:w="3240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029EC6FE" w14:textId="77777777" w:rsidR="0073197B" w:rsidRPr="00282EA2" w:rsidRDefault="00B9359B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82EA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Казахский язык</w:t>
            </w:r>
            <w:r w:rsidRPr="00282EA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282EA2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«Отан — </w:t>
            </w:r>
            <w:proofErr w:type="spellStart"/>
            <w:r w:rsidRPr="00282EA2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менің</w:t>
            </w:r>
            <w:proofErr w:type="spellEnd"/>
            <w:r w:rsidRPr="00282EA2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82EA2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туған</w:t>
            </w:r>
            <w:proofErr w:type="spellEnd"/>
            <w:r w:rsidRPr="00282EA2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82EA2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үйім</w:t>
            </w:r>
            <w:proofErr w:type="spellEnd"/>
            <w:r w:rsidRPr="00282EA2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»</w:t>
            </w:r>
            <w:r w:rsidRPr="00282EA2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br/>
            </w:r>
            <w:r w:rsidRPr="00282E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Задача: </w:t>
            </w:r>
            <w:proofErr w:type="spellStart"/>
            <w:r w:rsidRPr="00282E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Меңгерту</w:t>
            </w:r>
            <w:proofErr w:type="spellEnd"/>
            <w:r w:rsidRPr="00282E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: Отан, </w:t>
            </w:r>
            <w:proofErr w:type="spellStart"/>
            <w:r w:rsidRPr="00282E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бейбітшілік</w:t>
            </w:r>
            <w:proofErr w:type="spellEnd"/>
            <w:r w:rsidRPr="00282E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батыр</w:t>
            </w:r>
          </w:p>
          <w:p w14:paraId="2044C2E9" w14:textId="77777777" w:rsidR="0073197B" w:rsidRPr="00282EA2" w:rsidRDefault="00B9359B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82EA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Музыка</w:t>
            </w:r>
            <w:r w:rsidRPr="00282EA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282EA2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«Песни о Родине»</w:t>
            </w:r>
            <w:r w:rsidRPr="00282EA2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br/>
            </w:r>
            <w:r w:rsidRPr="00282E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282E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Исполнять</w:t>
            </w:r>
            <w:proofErr w:type="gramEnd"/>
            <w:r w:rsidRPr="00282E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торжественные и радостные песни</w:t>
            </w:r>
          </w:p>
        </w:tc>
        <w:tc>
          <w:tcPr>
            <w:tcW w:w="3240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08F626D0" w14:textId="77777777" w:rsidR="0073197B" w:rsidRPr="00282EA2" w:rsidRDefault="00B9359B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82EA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Математика</w:t>
            </w:r>
            <w:r w:rsidRPr="00282EA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282EA2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«Закрепление счета в пределах 10»</w:t>
            </w:r>
            <w:r w:rsidRPr="00282EA2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br/>
            </w:r>
            <w:r w:rsidRPr="00282E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Решение логических задач</w:t>
            </w:r>
          </w:p>
        </w:tc>
        <w:tc>
          <w:tcPr>
            <w:tcW w:w="3240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663BAC96" w14:textId="77777777" w:rsidR="0073197B" w:rsidRPr="00282EA2" w:rsidRDefault="00B9359B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82EA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Музыка</w:t>
            </w:r>
            <w:r w:rsidRPr="00282EA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282EA2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«Праздничный вальс»</w:t>
            </w:r>
            <w:r w:rsidRPr="00282EA2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br/>
            </w:r>
            <w:r w:rsidRPr="00282E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282E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Разучивать</w:t>
            </w:r>
            <w:proofErr w:type="gramEnd"/>
            <w:r w:rsidRPr="00282E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элементы танца</w:t>
            </w:r>
          </w:p>
        </w:tc>
      </w:tr>
      <w:tr w:rsidR="00282EA2" w:rsidRPr="00282EA2" w14:paraId="08268DA7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603F5061" w14:textId="77777777" w:rsidR="0073197B" w:rsidRPr="00282EA2" w:rsidRDefault="00B935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2EA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2-ой </w:t>
            </w:r>
            <w:proofErr w:type="spellStart"/>
            <w:r w:rsidRPr="00282EA2">
              <w:rPr>
                <w:rFonts w:ascii="Times New Roman" w:hAnsi="Times New Roman" w:cs="Times New Roman"/>
                <w:b/>
                <w:sz w:val="24"/>
                <w:szCs w:val="24"/>
              </w:rPr>
              <w:t>завтрак</w:t>
            </w:r>
            <w:proofErr w:type="spellEnd"/>
          </w:p>
        </w:tc>
        <w:tc>
          <w:tcPr>
            <w:tcW w:w="12544" w:type="dxa"/>
            <w:gridSpan w:val="4"/>
            <w:shd w:val="clear" w:color="auto" w:fill="F7FAFC"/>
          </w:tcPr>
          <w:p w14:paraId="77FB8B93" w14:textId="77777777" w:rsidR="0073197B" w:rsidRPr="00282EA2" w:rsidRDefault="00B9359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82EA2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Витаминиза</w:t>
            </w:r>
            <w:r w:rsidRPr="00282EA2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ция, питьевой режим, формирование осанки.</w:t>
            </w:r>
          </w:p>
        </w:tc>
      </w:tr>
      <w:tr w:rsidR="00282EA2" w:rsidRPr="00282EA2" w14:paraId="7223D193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4A14EDE6" w14:textId="77777777" w:rsidR="0073197B" w:rsidRPr="00282EA2" w:rsidRDefault="00B935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82EA2">
              <w:rPr>
                <w:rFonts w:ascii="Times New Roman" w:hAnsi="Times New Roman" w:cs="Times New Roman"/>
                <w:b/>
                <w:sz w:val="24"/>
                <w:szCs w:val="24"/>
              </w:rPr>
              <w:t>Подготовка</w:t>
            </w:r>
            <w:proofErr w:type="spellEnd"/>
            <w:r w:rsidRPr="00282EA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 </w:t>
            </w:r>
            <w:proofErr w:type="spellStart"/>
            <w:r w:rsidRPr="00282EA2">
              <w:rPr>
                <w:rFonts w:ascii="Times New Roman" w:hAnsi="Times New Roman" w:cs="Times New Roman"/>
                <w:b/>
                <w:sz w:val="24"/>
                <w:szCs w:val="24"/>
              </w:rPr>
              <w:t>прогулке</w:t>
            </w:r>
            <w:proofErr w:type="spellEnd"/>
          </w:p>
        </w:tc>
        <w:tc>
          <w:tcPr>
            <w:tcW w:w="12544" w:type="dxa"/>
            <w:gridSpan w:val="4"/>
            <w:shd w:val="clear" w:color="auto" w:fill="F7FAFC"/>
          </w:tcPr>
          <w:p w14:paraId="1FF76D2B" w14:textId="77777777" w:rsidR="0073197B" w:rsidRPr="00282EA2" w:rsidRDefault="00B9359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82EA2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Последовательное одевание, закрепление навыков самообслуживания.</w:t>
            </w:r>
          </w:p>
        </w:tc>
      </w:tr>
      <w:tr w:rsidR="00282EA2" w:rsidRPr="00282EA2" w14:paraId="1916BF96" w14:textId="77777777">
        <w:trPr>
          <w:jc w:val="center"/>
        </w:trPr>
        <w:tc>
          <w:tcPr>
            <w:tcW w:w="2592" w:type="dxa"/>
            <w:shd w:val="clear" w:color="auto" w:fill="EDF2F7"/>
          </w:tcPr>
          <w:p w14:paraId="632BF521" w14:textId="77777777" w:rsidR="0073197B" w:rsidRPr="00282EA2" w:rsidRDefault="00B935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82EA2">
              <w:rPr>
                <w:rFonts w:ascii="Times New Roman" w:hAnsi="Times New Roman" w:cs="Times New Roman"/>
                <w:b/>
                <w:sz w:val="24"/>
                <w:szCs w:val="24"/>
              </w:rPr>
              <w:t>Прогулка</w:t>
            </w:r>
            <w:proofErr w:type="spellEnd"/>
          </w:p>
        </w:tc>
        <w:tc>
          <w:tcPr>
            <w:tcW w:w="3240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2867CF3A" w14:textId="77777777" w:rsidR="0073197B" w:rsidRPr="00282EA2" w:rsidRDefault="00B9359B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82EA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Карточка №1 «Наблюдение за цветением деревьев»</w:t>
            </w:r>
            <w:r w:rsidRPr="00282EA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282E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282E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Формировать</w:t>
            </w:r>
            <w:proofErr w:type="gramEnd"/>
            <w:r w:rsidRPr="00282E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знания о майских явлениях</w:t>
            </w:r>
            <w:r w:rsidRPr="00282E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82E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Труд: Полив </w:t>
            </w:r>
            <w:r w:rsidRPr="00282E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растений на клумбе</w:t>
            </w:r>
            <w:r w:rsidRPr="00282E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82EA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П/и «Смелые военные»</w:t>
            </w:r>
          </w:p>
        </w:tc>
        <w:tc>
          <w:tcPr>
            <w:tcW w:w="3240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3185AE8D" w14:textId="77777777" w:rsidR="0073197B" w:rsidRPr="00282EA2" w:rsidRDefault="00B9359B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82EA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Карточка №1 «Наблюдение за цветением деревьев»</w:t>
            </w:r>
            <w:r w:rsidRPr="00282EA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282E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282E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Формировать</w:t>
            </w:r>
            <w:proofErr w:type="gramEnd"/>
            <w:r w:rsidRPr="00282E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знания о майских явлениях</w:t>
            </w:r>
            <w:r w:rsidRPr="00282E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82E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Труд: Полив растений на клумбе</w:t>
            </w:r>
            <w:r w:rsidRPr="00282E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82EA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П/и «Смелые военные»</w:t>
            </w:r>
          </w:p>
        </w:tc>
        <w:tc>
          <w:tcPr>
            <w:tcW w:w="3240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70861FD3" w14:textId="77777777" w:rsidR="0073197B" w:rsidRPr="00282EA2" w:rsidRDefault="00B9359B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82EA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Карточка №1 «Наблюдение за цветением деревьев»</w:t>
            </w:r>
            <w:r w:rsidRPr="00282EA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282E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282E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Формировать</w:t>
            </w:r>
            <w:proofErr w:type="gramEnd"/>
            <w:r w:rsidRPr="00282E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знан</w:t>
            </w:r>
            <w:r w:rsidRPr="00282E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ия о майских явлениях</w:t>
            </w:r>
            <w:r w:rsidRPr="00282E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82E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Труд: Полив растений на клумбе</w:t>
            </w:r>
            <w:r w:rsidRPr="00282E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82EA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П/и «Смелые военные»</w:t>
            </w:r>
          </w:p>
        </w:tc>
        <w:tc>
          <w:tcPr>
            <w:tcW w:w="3240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647FE23A" w14:textId="77777777" w:rsidR="0073197B" w:rsidRPr="00282EA2" w:rsidRDefault="00B9359B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82EA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Карточка №1 «Наблюдение за цветением деревьев»</w:t>
            </w:r>
            <w:r w:rsidRPr="00282EA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282E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282E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Формировать</w:t>
            </w:r>
            <w:proofErr w:type="gramEnd"/>
            <w:r w:rsidRPr="00282E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знания о майских явлениях</w:t>
            </w:r>
            <w:r w:rsidRPr="00282E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82E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Труд: Полив растений на клумбе</w:t>
            </w:r>
            <w:r w:rsidRPr="00282E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82EA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П/и «Смелые военные»</w:t>
            </w:r>
          </w:p>
        </w:tc>
      </w:tr>
      <w:tr w:rsidR="00282EA2" w:rsidRPr="00282EA2" w14:paraId="729F0455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18C0A247" w14:textId="77777777" w:rsidR="0073197B" w:rsidRPr="00282EA2" w:rsidRDefault="00B935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82EA2">
              <w:rPr>
                <w:rFonts w:ascii="Times New Roman" w:hAnsi="Times New Roman" w:cs="Times New Roman"/>
                <w:b/>
                <w:sz w:val="24"/>
                <w:szCs w:val="24"/>
              </w:rPr>
              <w:t>Возвращение</w:t>
            </w:r>
            <w:proofErr w:type="spellEnd"/>
            <w:r w:rsidRPr="00282EA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282EA2">
              <w:rPr>
                <w:rFonts w:ascii="Times New Roman" w:hAnsi="Times New Roman" w:cs="Times New Roman"/>
                <w:b/>
                <w:sz w:val="24"/>
                <w:szCs w:val="24"/>
              </w:rPr>
              <w:t>обед</w:t>
            </w:r>
            <w:proofErr w:type="spellEnd"/>
          </w:p>
        </w:tc>
        <w:tc>
          <w:tcPr>
            <w:tcW w:w="12544" w:type="dxa"/>
            <w:gridSpan w:val="4"/>
            <w:shd w:val="clear" w:color="auto" w:fill="F7FAFC"/>
          </w:tcPr>
          <w:p w14:paraId="311E4DE4" w14:textId="77777777" w:rsidR="0073197B" w:rsidRPr="00282EA2" w:rsidRDefault="00B9359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82EA2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Раздевание, гигиен</w:t>
            </w:r>
            <w:r w:rsidRPr="00282EA2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ические процедуры, обед (воспитание культуры еды, правила этикета).</w:t>
            </w:r>
          </w:p>
        </w:tc>
      </w:tr>
      <w:tr w:rsidR="00282EA2" w:rsidRPr="00282EA2" w14:paraId="6A23630F" w14:textId="77777777">
        <w:trPr>
          <w:jc w:val="center"/>
        </w:trPr>
        <w:tc>
          <w:tcPr>
            <w:tcW w:w="2592" w:type="dxa"/>
            <w:shd w:val="clear" w:color="auto" w:fill="EDF2F7"/>
          </w:tcPr>
          <w:p w14:paraId="59762F48" w14:textId="77777777" w:rsidR="0073197B" w:rsidRPr="00282EA2" w:rsidRDefault="00B935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82EA2">
              <w:rPr>
                <w:rFonts w:ascii="Times New Roman" w:hAnsi="Times New Roman" w:cs="Times New Roman"/>
                <w:b/>
                <w:sz w:val="24"/>
                <w:szCs w:val="24"/>
              </w:rPr>
              <w:t>Дневной</w:t>
            </w:r>
            <w:proofErr w:type="spellEnd"/>
            <w:r w:rsidRPr="00282EA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82EA2">
              <w:rPr>
                <w:rFonts w:ascii="Times New Roman" w:hAnsi="Times New Roman" w:cs="Times New Roman"/>
                <w:b/>
                <w:sz w:val="24"/>
                <w:szCs w:val="24"/>
              </w:rPr>
              <w:t>сон</w:t>
            </w:r>
            <w:proofErr w:type="spellEnd"/>
          </w:p>
        </w:tc>
        <w:tc>
          <w:tcPr>
            <w:tcW w:w="3240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2600C77B" w14:textId="77777777" w:rsidR="0073197B" w:rsidRPr="00282EA2" w:rsidRDefault="00B9359B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82E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Чтение рассказов о детях-героях</w:t>
            </w:r>
          </w:p>
        </w:tc>
        <w:tc>
          <w:tcPr>
            <w:tcW w:w="3240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06F189DC" w14:textId="77777777" w:rsidR="0073197B" w:rsidRPr="00282EA2" w:rsidRDefault="00B9359B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82EA2">
              <w:rPr>
                <w:rFonts w:ascii="Times New Roman" w:hAnsi="Times New Roman" w:cs="Times New Roman"/>
                <w:sz w:val="24"/>
                <w:szCs w:val="24"/>
              </w:rPr>
              <w:t>Слушание</w:t>
            </w:r>
            <w:proofErr w:type="spellEnd"/>
            <w:r w:rsidRPr="00282E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82EA2">
              <w:rPr>
                <w:rFonts w:ascii="Times New Roman" w:hAnsi="Times New Roman" w:cs="Times New Roman"/>
                <w:sz w:val="24"/>
                <w:szCs w:val="24"/>
              </w:rPr>
              <w:t>колыбельной</w:t>
            </w:r>
            <w:proofErr w:type="spellEnd"/>
          </w:p>
        </w:tc>
        <w:tc>
          <w:tcPr>
            <w:tcW w:w="3240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7B427E08" w14:textId="77777777" w:rsidR="0073197B" w:rsidRPr="00282EA2" w:rsidRDefault="00B9359B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82EA2">
              <w:rPr>
                <w:rFonts w:ascii="Times New Roman" w:hAnsi="Times New Roman" w:cs="Times New Roman"/>
                <w:sz w:val="24"/>
                <w:szCs w:val="24"/>
              </w:rPr>
              <w:t>Чтение С. Михалков «Былицы»</w:t>
            </w:r>
          </w:p>
        </w:tc>
        <w:tc>
          <w:tcPr>
            <w:tcW w:w="3240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40E9F331" w14:textId="77777777" w:rsidR="0073197B" w:rsidRPr="00282EA2" w:rsidRDefault="00B9359B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82EA2">
              <w:rPr>
                <w:rFonts w:ascii="Times New Roman" w:hAnsi="Times New Roman" w:cs="Times New Roman"/>
                <w:sz w:val="24"/>
                <w:szCs w:val="24"/>
              </w:rPr>
              <w:t>Звуки весеннего леса</w:t>
            </w:r>
          </w:p>
        </w:tc>
      </w:tr>
      <w:tr w:rsidR="00282EA2" w:rsidRPr="00282EA2" w14:paraId="08707C69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6A9C227E" w14:textId="77777777" w:rsidR="0073197B" w:rsidRPr="00282EA2" w:rsidRDefault="00B935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82EA2">
              <w:rPr>
                <w:rFonts w:ascii="Times New Roman" w:hAnsi="Times New Roman" w:cs="Times New Roman"/>
                <w:b/>
                <w:sz w:val="24"/>
                <w:szCs w:val="24"/>
              </w:rPr>
              <w:t>Подъем</w:t>
            </w:r>
            <w:proofErr w:type="spellEnd"/>
            <w:r w:rsidRPr="00282EA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282EA2">
              <w:rPr>
                <w:rFonts w:ascii="Times New Roman" w:hAnsi="Times New Roman" w:cs="Times New Roman"/>
                <w:b/>
                <w:sz w:val="24"/>
                <w:szCs w:val="24"/>
              </w:rPr>
              <w:t>оздоровление</w:t>
            </w:r>
            <w:proofErr w:type="spellEnd"/>
          </w:p>
        </w:tc>
        <w:tc>
          <w:tcPr>
            <w:tcW w:w="12544" w:type="dxa"/>
            <w:gridSpan w:val="4"/>
            <w:shd w:val="clear" w:color="auto" w:fill="F7FAFC"/>
          </w:tcPr>
          <w:p w14:paraId="02E43922" w14:textId="77777777" w:rsidR="0073197B" w:rsidRPr="00282EA2" w:rsidRDefault="00B9359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82EA2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Гимнастика пробуждения, ходьба по </w:t>
            </w:r>
            <w:r w:rsidRPr="00282EA2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ортопедическим дорожкам, гигиенические процедуры.</w:t>
            </w:r>
          </w:p>
        </w:tc>
      </w:tr>
      <w:tr w:rsidR="00282EA2" w:rsidRPr="00282EA2" w14:paraId="499E40FE" w14:textId="77777777">
        <w:trPr>
          <w:jc w:val="center"/>
        </w:trPr>
        <w:tc>
          <w:tcPr>
            <w:tcW w:w="2592" w:type="dxa"/>
            <w:shd w:val="clear" w:color="auto" w:fill="EDF2F7"/>
          </w:tcPr>
          <w:p w14:paraId="5E617E52" w14:textId="77777777" w:rsidR="0073197B" w:rsidRPr="00282EA2" w:rsidRDefault="00B935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82EA2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</w:t>
            </w:r>
            <w:proofErr w:type="spellEnd"/>
            <w:r w:rsidRPr="00282EA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82EA2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</w:t>
            </w:r>
            <w:proofErr w:type="spellEnd"/>
            <w:r w:rsidRPr="00282EA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proofErr w:type="spellStart"/>
            <w:r w:rsidRPr="00282EA2">
              <w:rPr>
                <w:rFonts w:ascii="Times New Roman" w:hAnsi="Times New Roman" w:cs="Times New Roman"/>
                <w:b/>
                <w:sz w:val="24"/>
                <w:szCs w:val="24"/>
              </w:rPr>
              <w:t>вечер</w:t>
            </w:r>
            <w:proofErr w:type="spellEnd"/>
            <w:r w:rsidRPr="00282EA2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3240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5D37E6C5" w14:textId="77777777" w:rsidR="0073197B" w:rsidRPr="00282EA2" w:rsidRDefault="00B9359B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82EA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Математика: «Ориентировка во времени»</w:t>
            </w:r>
            <w:r w:rsidRPr="00282EA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282E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Задача: Дни недели, времена </w:t>
            </w:r>
            <w:r w:rsidRPr="00282E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года, месяцы.</w:t>
            </w:r>
          </w:p>
          <w:p w14:paraId="449D0010" w14:textId="77777777" w:rsidR="0073197B" w:rsidRPr="00282EA2" w:rsidRDefault="00B9359B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82EA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Лепка: «Голубь мира»</w:t>
            </w:r>
            <w:r w:rsidRPr="00282EA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282E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282E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Передавать</w:t>
            </w:r>
            <w:proofErr w:type="gramEnd"/>
            <w:r w:rsidRPr="00282E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пропорции и пластику форм.</w:t>
            </w:r>
          </w:p>
        </w:tc>
        <w:tc>
          <w:tcPr>
            <w:tcW w:w="3240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56184040" w14:textId="77777777" w:rsidR="0073197B" w:rsidRPr="00282EA2" w:rsidRDefault="00B9359B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82EA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Математика: «Ориентир</w:t>
            </w:r>
            <w:r w:rsidRPr="00282EA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овка во времени»</w:t>
            </w:r>
            <w:r w:rsidRPr="00282EA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282E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Задача: Дни недели, времена </w:t>
            </w:r>
            <w:r w:rsidRPr="00282E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года, месяцы.</w:t>
            </w:r>
          </w:p>
          <w:p w14:paraId="7B65BA4D" w14:textId="77777777" w:rsidR="0073197B" w:rsidRPr="00282EA2" w:rsidRDefault="00B9359B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82EA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Лепка: «Голубь мира»</w:t>
            </w:r>
            <w:r w:rsidRPr="00282EA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282E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282E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Передавать</w:t>
            </w:r>
            <w:proofErr w:type="gramEnd"/>
            <w:r w:rsidRPr="00282E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пропорции и пластику форм.</w:t>
            </w:r>
          </w:p>
        </w:tc>
        <w:tc>
          <w:tcPr>
            <w:tcW w:w="3240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08A92120" w14:textId="77777777" w:rsidR="0073197B" w:rsidRPr="00282EA2" w:rsidRDefault="00B9359B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82EA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Математика: «Ориентировка во времени»</w:t>
            </w:r>
            <w:r w:rsidRPr="00282EA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282E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Задача: Дни недели, времена </w:t>
            </w:r>
            <w:r w:rsidRPr="00282E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года, месяцы.</w:t>
            </w:r>
          </w:p>
          <w:p w14:paraId="5B68738F" w14:textId="77777777" w:rsidR="0073197B" w:rsidRPr="00282EA2" w:rsidRDefault="00B9359B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82EA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Лепка: «Голубь мира»</w:t>
            </w:r>
            <w:r w:rsidRPr="00282EA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282E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282E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Передавать</w:t>
            </w:r>
            <w:proofErr w:type="gramEnd"/>
            <w:r w:rsidRPr="00282E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82E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пропорции и пластику форм.</w:t>
            </w:r>
          </w:p>
        </w:tc>
        <w:tc>
          <w:tcPr>
            <w:tcW w:w="3240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512611DC" w14:textId="77777777" w:rsidR="0073197B" w:rsidRPr="00282EA2" w:rsidRDefault="00B9359B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82EA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Математика: «Ориентировка во времени»</w:t>
            </w:r>
            <w:r w:rsidRPr="00282EA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282E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Задача: Дни недели, времена </w:t>
            </w:r>
            <w:r w:rsidRPr="00282E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года, месяцы.</w:t>
            </w:r>
          </w:p>
          <w:p w14:paraId="3C8807C1" w14:textId="77777777" w:rsidR="0073197B" w:rsidRPr="00282EA2" w:rsidRDefault="00B9359B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82EA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Лепка: «Голубь мира»</w:t>
            </w:r>
            <w:r w:rsidRPr="00282EA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282E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282E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Передавать</w:t>
            </w:r>
            <w:proofErr w:type="gramEnd"/>
            <w:r w:rsidRPr="00282E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пропорции и пластику форм.</w:t>
            </w:r>
          </w:p>
        </w:tc>
      </w:tr>
      <w:tr w:rsidR="00282EA2" w:rsidRPr="00282EA2" w14:paraId="6020B52D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57302DDC" w14:textId="77777777" w:rsidR="0073197B" w:rsidRPr="00282EA2" w:rsidRDefault="00B935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82EA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Ужин</w:t>
            </w:r>
            <w:proofErr w:type="spellEnd"/>
          </w:p>
        </w:tc>
        <w:tc>
          <w:tcPr>
            <w:tcW w:w="12544" w:type="dxa"/>
            <w:gridSpan w:val="4"/>
            <w:shd w:val="clear" w:color="auto" w:fill="F7FAFC"/>
          </w:tcPr>
          <w:p w14:paraId="6E5C25BD" w14:textId="77777777" w:rsidR="0073197B" w:rsidRPr="00282EA2" w:rsidRDefault="00B9359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82EA2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Привлечение внимания детей к пище; индивидуальная работа по </w:t>
            </w:r>
            <w:r w:rsidRPr="00282EA2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воспитанию культуры еды; правила этикета; оценка аккуратности.</w:t>
            </w:r>
          </w:p>
        </w:tc>
      </w:tr>
      <w:tr w:rsidR="00282EA2" w:rsidRPr="00282EA2" w14:paraId="02D5B912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61D36061" w14:textId="77777777" w:rsidR="0073197B" w:rsidRPr="00282EA2" w:rsidRDefault="00B935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82EA2">
              <w:rPr>
                <w:rFonts w:ascii="Times New Roman" w:hAnsi="Times New Roman" w:cs="Times New Roman"/>
                <w:b/>
                <w:sz w:val="24"/>
                <w:szCs w:val="24"/>
              </w:rPr>
              <w:t>Уход</w:t>
            </w:r>
            <w:proofErr w:type="spellEnd"/>
            <w:r w:rsidRPr="00282EA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82EA2">
              <w:rPr>
                <w:rFonts w:ascii="Times New Roman" w:hAnsi="Times New Roman" w:cs="Times New Roman"/>
                <w:b/>
                <w:sz w:val="24"/>
                <w:szCs w:val="24"/>
              </w:rPr>
              <w:t>детей</w:t>
            </w:r>
            <w:proofErr w:type="spellEnd"/>
            <w:r w:rsidRPr="00282EA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82EA2">
              <w:rPr>
                <w:rFonts w:ascii="Times New Roman" w:hAnsi="Times New Roman" w:cs="Times New Roman"/>
                <w:b/>
                <w:sz w:val="24"/>
                <w:szCs w:val="24"/>
              </w:rPr>
              <w:t>домой</w:t>
            </w:r>
            <w:proofErr w:type="spellEnd"/>
          </w:p>
        </w:tc>
        <w:tc>
          <w:tcPr>
            <w:tcW w:w="12544" w:type="dxa"/>
            <w:gridSpan w:val="4"/>
            <w:shd w:val="clear" w:color="auto" w:fill="F7FAFC"/>
          </w:tcPr>
          <w:p w14:paraId="05254BB3" w14:textId="77777777" w:rsidR="0073197B" w:rsidRPr="00282EA2" w:rsidRDefault="00B9359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82EA2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Информирование родителей о достижениях ребенка, ответы на вопросы, давать советы.</w:t>
            </w:r>
          </w:p>
        </w:tc>
      </w:tr>
    </w:tbl>
    <w:p w14:paraId="5C298D00" w14:textId="77777777" w:rsidR="0073197B" w:rsidRPr="00282EA2" w:rsidRDefault="00B9359B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282EA2">
        <w:rPr>
          <w:rFonts w:ascii="Times New Roman" w:hAnsi="Times New Roman" w:cs="Times New Roman"/>
          <w:sz w:val="24"/>
          <w:szCs w:val="24"/>
          <w:lang w:val="ru-RU"/>
        </w:rPr>
        <w:br w:type="page"/>
      </w:r>
    </w:p>
    <w:p w14:paraId="41133250" w14:textId="77777777" w:rsidR="0073197B" w:rsidRPr="00282EA2" w:rsidRDefault="00B9359B">
      <w:pPr>
        <w:spacing w:after="4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282EA2">
        <w:rPr>
          <w:rFonts w:ascii="Times New Roman" w:hAnsi="Times New Roman" w:cs="Times New Roman"/>
          <w:b/>
          <w:sz w:val="24"/>
          <w:szCs w:val="24"/>
          <w:lang w:val="ru-RU"/>
        </w:rPr>
        <w:lastRenderedPageBreak/>
        <w:t>ЦИКЛОГРАММА ВОСПИТАТЕЛЬНО-ОБРАЗОВАТЕЛЬНОГО ПРОЦЕССА — МАЙ 2025 Г.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7776"/>
        <w:gridCol w:w="7776"/>
      </w:tblGrid>
      <w:tr w:rsidR="00282EA2" w:rsidRPr="00282EA2" w14:paraId="451E2365" w14:textId="77777777">
        <w:trPr>
          <w:jc w:val="center"/>
        </w:trPr>
        <w:tc>
          <w:tcPr>
            <w:tcW w:w="7776" w:type="dxa"/>
            <w:shd w:val="clear" w:color="auto" w:fill="F0F4F8"/>
            <w:tcMar>
              <w:top w:w="50" w:type="dxa"/>
              <w:left w:w="80" w:type="dxa"/>
              <w:bottom w:w="50" w:type="dxa"/>
              <w:right w:w="80" w:type="dxa"/>
            </w:tcMar>
          </w:tcPr>
          <w:p w14:paraId="187DF477" w14:textId="77777777" w:rsidR="0073197B" w:rsidRPr="00282EA2" w:rsidRDefault="00B9359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82EA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Организация образования:</w:t>
            </w:r>
            <w:r w:rsidRPr="00282EA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ТОО ясли-сад «</w:t>
            </w:r>
            <w:proofErr w:type="spellStart"/>
            <w:r w:rsidRPr="00282EA2">
              <w:rPr>
                <w:rFonts w:ascii="Times New Roman" w:hAnsi="Times New Roman" w:cs="Times New Roman"/>
                <w:b/>
                <w:sz w:val="24"/>
                <w:szCs w:val="24"/>
              </w:rPr>
              <w:t>Tamos</w:t>
            </w:r>
            <w:proofErr w:type="spellEnd"/>
            <w:r w:rsidRPr="00282EA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282EA2">
              <w:rPr>
                <w:rFonts w:ascii="Times New Roman" w:hAnsi="Times New Roman" w:cs="Times New Roman"/>
                <w:b/>
                <w:sz w:val="24"/>
                <w:szCs w:val="24"/>
              </w:rPr>
              <w:t>kids</w:t>
            </w:r>
            <w:r w:rsidRPr="00282EA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»</w:t>
            </w:r>
          </w:p>
        </w:tc>
        <w:tc>
          <w:tcPr>
            <w:tcW w:w="7776" w:type="dxa"/>
            <w:shd w:val="clear" w:color="auto" w:fill="F0F4F8"/>
            <w:tcMar>
              <w:top w:w="50" w:type="dxa"/>
              <w:left w:w="80" w:type="dxa"/>
              <w:bottom w:w="50" w:type="dxa"/>
              <w:right w:w="80" w:type="dxa"/>
            </w:tcMar>
          </w:tcPr>
          <w:p w14:paraId="3318450F" w14:textId="77777777" w:rsidR="0073197B" w:rsidRPr="00282EA2" w:rsidRDefault="00B9359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82EA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На какой период составлен план: 2 неделя (12.05 - 16.05.2025 г.)</w:t>
            </w:r>
          </w:p>
        </w:tc>
      </w:tr>
      <w:tr w:rsidR="00282EA2" w:rsidRPr="00282EA2" w14:paraId="645F0C64" w14:textId="77777777">
        <w:trPr>
          <w:jc w:val="center"/>
        </w:trPr>
        <w:tc>
          <w:tcPr>
            <w:tcW w:w="7776" w:type="dxa"/>
            <w:shd w:val="clear" w:color="auto" w:fill="F0F4F8"/>
            <w:tcMar>
              <w:top w:w="50" w:type="dxa"/>
              <w:left w:w="80" w:type="dxa"/>
              <w:bottom w:w="50" w:type="dxa"/>
              <w:right w:w="80" w:type="dxa"/>
            </w:tcMar>
          </w:tcPr>
          <w:p w14:paraId="3040B674" w14:textId="77777777" w:rsidR="0073197B" w:rsidRPr="00282EA2" w:rsidRDefault="00B9359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82EA2">
              <w:rPr>
                <w:rFonts w:ascii="Times New Roman" w:hAnsi="Times New Roman" w:cs="Times New Roman"/>
                <w:b/>
                <w:sz w:val="24"/>
                <w:szCs w:val="24"/>
              </w:rPr>
              <w:t>Старшая</w:t>
            </w:r>
            <w:proofErr w:type="spellEnd"/>
            <w:r w:rsidRPr="00282EA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82EA2">
              <w:rPr>
                <w:rFonts w:ascii="Times New Roman" w:hAnsi="Times New Roman" w:cs="Times New Roman"/>
                <w:b/>
                <w:sz w:val="24"/>
                <w:szCs w:val="24"/>
              </w:rPr>
              <w:t>группа</w:t>
            </w:r>
            <w:proofErr w:type="spellEnd"/>
            <w:r w:rsidRPr="00282EA2">
              <w:rPr>
                <w:rFonts w:ascii="Times New Roman" w:hAnsi="Times New Roman" w:cs="Times New Roman"/>
                <w:b/>
                <w:sz w:val="24"/>
                <w:szCs w:val="24"/>
              </w:rPr>
              <w:t>: «</w:t>
            </w:r>
            <w:proofErr w:type="spellStart"/>
            <w:r w:rsidRPr="00282EA2">
              <w:rPr>
                <w:rFonts w:ascii="Times New Roman" w:hAnsi="Times New Roman" w:cs="Times New Roman"/>
                <w:b/>
                <w:sz w:val="24"/>
                <w:szCs w:val="24"/>
              </w:rPr>
              <w:t>Знайки</w:t>
            </w:r>
            <w:proofErr w:type="spellEnd"/>
            <w:r w:rsidRPr="00282EA2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7776" w:type="dxa"/>
            <w:shd w:val="clear" w:color="auto" w:fill="F0F4F8"/>
            <w:tcMar>
              <w:top w:w="50" w:type="dxa"/>
              <w:left w:w="80" w:type="dxa"/>
              <w:bottom w:w="50" w:type="dxa"/>
              <w:right w:w="80" w:type="dxa"/>
            </w:tcMar>
          </w:tcPr>
          <w:p w14:paraId="3DA45509" w14:textId="77777777" w:rsidR="0073197B" w:rsidRPr="00282EA2" w:rsidRDefault="00B9359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82EA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Тема недели: Майское соцветие и мир вокруг нас</w:t>
            </w:r>
          </w:p>
        </w:tc>
      </w:tr>
    </w:tbl>
    <w:p w14:paraId="2D6B352A" w14:textId="77777777" w:rsidR="0073197B" w:rsidRPr="00282EA2" w:rsidRDefault="0073197B">
      <w:pPr>
        <w:spacing w:after="40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592"/>
        <w:gridCol w:w="2592"/>
        <w:gridCol w:w="2592"/>
        <w:gridCol w:w="2592"/>
        <w:gridCol w:w="2592"/>
        <w:gridCol w:w="2702"/>
      </w:tblGrid>
      <w:tr w:rsidR="00282EA2" w:rsidRPr="00282EA2" w14:paraId="5B2994EE" w14:textId="77777777">
        <w:trPr>
          <w:jc w:val="center"/>
        </w:trPr>
        <w:tc>
          <w:tcPr>
            <w:tcW w:w="2592" w:type="dxa"/>
            <w:shd w:val="clear" w:color="auto" w:fill="DCE6F1"/>
          </w:tcPr>
          <w:p w14:paraId="04E36820" w14:textId="77777777" w:rsidR="0073197B" w:rsidRPr="00282EA2" w:rsidRDefault="00B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82EA2">
              <w:rPr>
                <w:rFonts w:ascii="Times New Roman" w:hAnsi="Times New Roman" w:cs="Times New Roman"/>
                <w:b/>
                <w:sz w:val="24"/>
                <w:szCs w:val="24"/>
              </w:rPr>
              <w:t>Режим</w:t>
            </w:r>
            <w:proofErr w:type="spellEnd"/>
            <w:r w:rsidRPr="00282EA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82EA2">
              <w:rPr>
                <w:rFonts w:ascii="Times New Roman" w:hAnsi="Times New Roman" w:cs="Times New Roman"/>
                <w:b/>
                <w:sz w:val="24"/>
                <w:szCs w:val="24"/>
              </w:rPr>
              <w:t>дня</w:t>
            </w:r>
            <w:proofErr w:type="spellEnd"/>
          </w:p>
        </w:tc>
        <w:tc>
          <w:tcPr>
            <w:tcW w:w="2592" w:type="dxa"/>
            <w:shd w:val="clear" w:color="auto" w:fill="EDF2F7"/>
          </w:tcPr>
          <w:p w14:paraId="231E3B44" w14:textId="77777777" w:rsidR="0073197B" w:rsidRPr="00282EA2" w:rsidRDefault="00B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EA2">
              <w:rPr>
                <w:rFonts w:ascii="Times New Roman" w:hAnsi="Times New Roman" w:cs="Times New Roman"/>
                <w:b/>
                <w:sz w:val="24"/>
                <w:szCs w:val="24"/>
              </w:rPr>
              <w:t>Понедельник 12.05</w:t>
            </w:r>
          </w:p>
        </w:tc>
        <w:tc>
          <w:tcPr>
            <w:tcW w:w="2592" w:type="dxa"/>
            <w:shd w:val="clear" w:color="auto" w:fill="EDF2F7"/>
          </w:tcPr>
          <w:p w14:paraId="59D4568D" w14:textId="77777777" w:rsidR="0073197B" w:rsidRPr="00282EA2" w:rsidRDefault="00B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EA2">
              <w:rPr>
                <w:rFonts w:ascii="Times New Roman" w:hAnsi="Times New Roman" w:cs="Times New Roman"/>
                <w:b/>
                <w:sz w:val="24"/>
                <w:szCs w:val="24"/>
              </w:rPr>
              <w:t>Вторник 13.05</w:t>
            </w:r>
          </w:p>
        </w:tc>
        <w:tc>
          <w:tcPr>
            <w:tcW w:w="2592" w:type="dxa"/>
            <w:shd w:val="clear" w:color="auto" w:fill="EDF2F7"/>
          </w:tcPr>
          <w:p w14:paraId="42093790" w14:textId="77777777" w:rsidR="0073197B" w:rsidRPr="00282EA2" w:rsidRDefault="00B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EA2">
              <w:rPr>
                <w:rFonts w:ascii="Times New Roman" w:hAnsi="Times New Roman" w:cs="Times New Roman"/>
                <w:b/>
                <w:sz w:val="24"/>
                <w:szCs w:val="24"/>
              </w:rPr>
              <w:t>Среда 14.05</w:t>
            </w:r>
          </w:p>
        </w:tc>
        <w:tc>
          <w:tcPr>
            <w:tcW w:w="2592" w:type="dxa"/>
            <w:shd w:val="clear" w:color="auto" w:fill="EDF2F7"/>
          </w:tcPr>
          <w:p w14:paraId="76A56F11" w14:textId="77777777" w:rsidR="0073197B" w:rsidRPr="00282EA2" w:rsidRDefault="00B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EA2">
              <w:rPr>
                <w:rFonts w:ascii="Times New Roman" w:hAnsi="Times New Roman" w:cs="Times New Roman"/>
                <w:b/>
                <w:sz w:val="24"/>
                <w:szCs w:val="24"/>
              </w:rPr>
              <w:t>Четверг 15.05</w:t>
            </w:r>
          </w:p>
        </w:tc>
        <w:tc>
          <w:tcPr>
            <w:tcW w:w="2592" w:type="dxa"/>
            <w:shd w:val="clear" w:color="auto" w:fill="EDF2F7"/>
          </w:tcPr>
          <w:p w14:paraId="43A2E4A0" w14:textId="77777777" w:rsidR="0073197B" w:rsidRPr="00282EA2" w:rsidRDefault="00B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EA2">
              <w:rPr>
                <w:rFonts w:ascii="Times New Roman" w:hAnsi="Times New Roman" w:cs="Times New Roman"/>
                <w:b/>
                <w:sz w:val="24"/>
                <w:szCs w:val="24"/>
              </w:rPr>
              <w:t>Пятница 16.05</w:t>
            </w:r>
          </w:p>
        </w:tc>
      </w:tr>
      <w:tr w:rsidR="00282EA2" w:rsidRPr="00282EA2" w14:paraId="6813E7EB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65436140" w14:textId="77777777" w:rsidR="0073197B" w:rsidRPr="00282EA2" w:rsidRDefault="00B935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82EA2">
              <w:rPr>
                <w:rFonts w:ascii="Times New Roman" w:hAnsi="Times New Roman" w:cs="Times New Roman"/>
                <w:b/>
                <w:sz w:val="24"/>
                <w:szCs w:val="24"/>
              </w:rPr>
              <w:t>Приём</w:t>
            </w:r>
            <w:proofErr w:type="spellEnd"/>
            <w:r w:rsidRPr="00282EA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82EA2">
              <w:rPr>
                <w:rFonts w:ascii="Times New Roman" w:hAnsi="Times New Roman" w:cs="Times New Roman"/>
                <w:b/>
                <w:sz w:val="24"/>
                <w:szCs w:val="24"/>
              </w:rPr>
              <w:t>детей</w:t>
            </w:r>
            <w:proofErr w:type="spellEnd"/>
          </w:p>
        </w:tc>
        <w:tc>
          <w:tcPr>
            <w:tcW w:w="13070" w:type="dxa"/>
            <w:gridSpan w:val="5"/>
            <w:shd w:val="clear" w:color="auto" w:fill="F7FAFC"/>
          </w:tcPr>
          <w:p w14:paraId="64F6B894" w14:textId="77777777" w:rsidR="0073197B" w:rsidRPr="00282EA2" w:rsidRDefault="00B9359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82EA2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Встреча детей с хорошим настроением. Создание благоприятной обстановки. Беседа о настроении ребёнка, приобщение к выражению личного мнения.</w:t>
            </w:r>
          </w:p>
        </w:tc>
      </w:tr>
      <w:tr w:rsidR="00282EA2" w:rsidRPr="00282EA2" w14:paraId="64197822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5EB520A0" w14:textId="77777777" w:rsidR="0073197B" w:rsidRPr="00282EA2" w:rsidRDefault="00B935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82EA2">
              <w:rPr>
                <w:rFonts w:ascii="Times New Roman" w:hAnsi="Times New Roman" w:cs="Times New Roman"/>
                <w:b/>
                <w:sz w:val="24"/>
                <w:szCs w:val="24"/>
              </w:rPr>
              <w:t>Беседа</w:t>
            </w:r>
            <w:proofErr w:type="spellEnd"/>
            <w:r w:rsidRPr="00282EA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 </w:t>
            </w:r>
            <w:proofErr w:type="spellStart"/>
            <w:r w:rsidRPr="00282EA2">
              <w:rPr>
                <w:rFonts w:ascii="Times New Roman" w:hAnsi="Times New Roman" w:cs="Times New Roman"/>
                <w:b/>
                <w:sz w:val="24"/>
                <w:szCs w:val="24"/>
              </w:rPr>
              <w:t>родителями</w:t>
            </w:r>
            <w:proofErr w:type="spellEnd"/>
          </w:p>
        </w:tc>
        <w:tc>
          <w:tcPr>
            <w:tcW w:w="13070" w:type="dxa"/>
            <w:gridSpan w:val="5"/>
            <w:shd w:val="clear" w:color="auto" w:fill="F7FAFC"/>
          </w:tcPr>
          <w:p w14:paraId="65B1766F" w14:textId="77777777" w:rsidR="0073197B" w:rsidRPr="00282EA2" w:rsidRDefault="00B9359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82EA2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Беседы по вопросам здоровья, домашнего режима дня, воспитания, развития и достижени</w:t>
            </w:r>
            <w:r w:rsidRPr="00282EA2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й детей; индивидуальные консультации.</w:t>
            </w:r>
          </w:p>
        </w:tc>
      </w:tr>
      <w:tr w:rsidR="00282EA2" w:rsidRPr="00282EA2" w14:paraId="5A8FACBD" w14:textId="77777777">
        <w:trPr>
          <w:jc w:val="center"/>
        </w:trPr>
        <w:tc>
          <w:tcPr>
            <w:tcW w:w="2592" w:type="dxa"/>
            <w:shd w:val="clear" w:color="auto" w:fill="EDF2F7"/>
          </w:tcPr>
          <w:p w14:paraId="40229B33" w14:textId="77777777" w:rsidR="0073197B" w:rsidRPr="00282EA2" w:rsidRDefault="00B935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82EA2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</w:t>
            </w:r>
            <w:proofErr w:type="spellEnd"/>
            <w:r w:rsidRPr="00282EA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82EA2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</w:t>
            </w:r>
            <w:proofErr w:type="spellEnd"/>
            <w:r w:rsidRPr="00282EA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proofErr w:type="spellStart"/>
            <w:r w:rsidRPr="00282EA2">
              <w:rPr>
                <w:rFonts w:ascii="Times New Roman" w:hAnsi="Times New Roman" w:cs="Times New Roman"/>
                <w:b/>
                <w:sz w:val="24"/>
                <w:szCs w:val="24"/>
              </w:rPr>
              <w:t>утро</w:t>
            </w:r>
            <w:proofErr w:type="spellEnd"/>
            <w:r w:rsidRPr="00282EA2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0AA8CE1F" w14:textId="77777777" w:rsidR="0073197B" w:rsidRPr="00282EA2" w:rsidRDefault="00B9359B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82EA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Развитие речи: «Герои нашего края»</w:t>
            </w:r>
            <w:r w:rsidRPr="00282EA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282E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Воспитывать патриотизм и уважение к истории.</w:t>
            </w:r>
          </w:p>
          <w:p w14:paraId="08F81F88" w14:textId="77777777" w:rsidR="0073197B" w:rsidRPr="00282EA2" w:rsidRDefault="00B9359B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82EA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Рисование: «Салют Победы»</w:t>
            </w:r>
            <w:r w:rsidRPr="00282EA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282E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Использовать смешанные техники рисования.</w:t>
            </w:r>
          </w:p>
          <w:p w14:paraId="31DE5496" w14:textId="77777777" w:rsidR="0073197B" w:rsidRPr="00282EA2" w:rsidRDefault="00B9359B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82EA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Озн. с окр.: </w:t>
            </w:r>
            <w:r w:rsidRPr="00282EA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«Символы РК»</w:t>
            </w:r>
            <w:r w:rsidRPr="00282EA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282E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Закреплять знания о государственных символах.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395FD077" w14:textId="77777777" w:rsidR="0073197B" w:rsidRPr="00282EA2" w:rsidRDefault="00B9359B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82EA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Развитие речи: «Герои нашего края»</w:t>
            </w:r>
            <w:r w:rsidRPr="00282EA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282E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Воспитывать патриотизм и уважение к истории.</w:t>
            </w:r>
          </w:p>
          <w:p w14:paraId="2BCD3422" w14:textId="77777777" w:rsidR="0073197B" w:rsidRPr="00282EA2" w:rsidRDefault="00B9359B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82EA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Рисование: «Салют Победы»</w:t>
            </w:r>
            <w:r w:rsidRPr="00282EA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282E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Использовать смешанные техники рисования.</w:t>
            </w:r>
          </w:p>
          <w:p w14:paraId="7A55BA17" w14:textId="77777777" w:rsidR="0073197B" w:rsidRPr="00282EA2" w:rsidRDefault="00B9359B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82EA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Озн. с окр.: «Символы РК»</w:t>
            </w:r>
            <w:r w:rsidRPr="00282EA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282E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Закреплять знания о государственных символах.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45D0F7F8" w14:textId="77777777" w:rsidR="0073197B" w:rsidRPr="00282EA2" w:rsidRDefault="00B9359B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82EA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Развитие речи: «Герои нашего края»</w:t>
            </w:r>
            <w:r w:rsidRPr="00282EA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282E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Воспитывать патриотизм и уважение к истории.</w:t>
            </w:r>
          </w:p>
          <w:p w14:paraId="7CC5C96B" w14:textId="77777777" w:rsidR="0073197B" w:rsidRPr="00282EA2" w:rsidRDefault="00B9359B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82EA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Рисование: «Салют Победы»</w:t>
            </w:r>
            <w:r w:rsidRPr="00282EA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282E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Использовать смешанные техники рисования.</w:t>
            </w:r>
          </w:p>
          <w:p w14:paraId="4ACD1664" w14:textId="77777777" w:rsidR="0073197B" w:rsidRPr="00282EA2" w:rsidRDefault="00B9359B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82EA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Озн. с окр.: «Символы РК»</w:t>
            </w:r>
            <w:r w:rsidRPr="00282EA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282E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Зак</w:t>
            </w:r>
            <w:r w:rsidRPr="00282E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реплять знания о государственных символах.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38E0D25F" w14:textId="77777777" w:rsidR="0073197B" w:rsidRPr="00282EA2" w:rsidRDefault="00B9359B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82EA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Развитие речи: «Герои нашего края»</w:t>
            </w:r>
            <w:r w:rsidRPr="00282EA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282E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Воспитывать патриотизм и уважение к истории.</w:t>
            </w:r>
          </w:p>
          <w:p w14:paraId="23F34A66" w14:textId="77777777" w:rsidR="0073197B" w:rsidRPr="00282EA2" w:rsidRDefault="00B9359B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82EA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Рисование: «Салют Победы»</w:t>
            </w:r>
            <w:r w:rsidRPr="00282EA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282E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Использовать смешанные техники рисования.</w:t>
            </w:r>
          </w:p>
          <w:p w14:paraId="4779F442" w14:textId="77777777" w:rsidR="0073197B" w:rsidRPr="00282EA2" w:rsidRDefault="00B9359B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82EA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Озн. с окр.: «Символы РК»</w:t>
            </w:r>
            <w:r w:rsidRPr="00282EA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282E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Задача: </w:t>
            </w:r>
            <w:r w:rsidRPr="00282E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Закреплять знания о государственных символах.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2C9C7393" w14:textId="77777777" w:rsidR="0073197B" w:rsidRPr="00282EA2" w:rsidRDefault="00B9359B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82EA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Развитие речи: «Герои нашего края»</w:t>
            </w:r>
            <w:r w:rsidRPr="00282EA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282E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Воспитывать патриотизм и уважение к истории.</w:t>
            </w:r>
          </w:p>
          <w:p w14:paraId="090AA1F3" w14:textId="77777777" w:rsidR="0073197B" w:rsidRPr="00282EA2" w:rsidRDefault="00B9359B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82EA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Рисование: «Салют Победы»</w:t>
            </w:r>
            <w:r w:rsidRPr="00282EA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282E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Использовать смешанные техники рисования.</w:t>
            </w:r>
          </w:p>
          <w:p w14:paraId="77F3AF0E" w14:textId="77777777" w:rsidR="0073197B" w:rsidRPr="00282EA2" w:rsidRDefault="00B9359B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82EA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Озн. с окр.: «Символы РК»</w:t>
            </w:r>
            <w:r w:rsidRPr="00282EA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282E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Закреплять з</w:t>
            </w:r>
            <w:r w:rsidRPr="00282E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нания о государственных символах.</w:t>
            </w:r>
          </w:p>
        </w:tc>
      </w:tr>
      <w:tr w:rsidR="00282EA2" w:rsidRPr="00282EA2" w14:paraId="54A3B427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54E2A3DA" w14:textId="77777777" w:rsidR="0073197B" w:rsidRPr="00282EA2" w:rsidRDefault="00B935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82EA2">
              <w:rPr>
                <w:rFonts w:ascii="Times New Roman" w:hAnsi="Times New Roman" w:cs="Times New Roman"/>
                <w:b/>
                <w:sz w:val="24"/>
                <w:szCs w:val="24"/>
              </w:rPr>
              <w:t>Утренняя</w:t>
            </w:r>
            <w:proofErr w:type="spellEnd"/>
            <w:r w:rsidRPr="00282EA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82EA2">
              <w:rPr>
                <w:rFonts w:ascii="Times New Roman" w:hAnsi="Times New Roman" w:cs="Times New Roman"/>
                <w:b/>
                <w:sz w:val="24"/>
                <w:szCs w:val="24"/>
              </w:rPr>
              <w:t>гимнастика</w:t>
            </w:r>
            <w:proofErr w:type="spellEnd"/>
          </w:p>
        </w:tc>
        <w:tc>
          <w:tcPr>
            <w:tcW w:w="13070" w:type="dxa"/>
            <w:gridSpan w:val="5"/>
            <w:shd w:val="clear" w:color="auto" w:fill="F7FAFC"/>
          </w:tcPr>
          <w:p w14:paraId="15B4D031" w14:textId="77777777" w:rsidR="0073197B" w:rsidRPr="00282EA2" w:rsidRDefault="00B9359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82EA2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Комплекс утренних упражнений для старшей группы (двигательная активность, игровая деятельность).</w:t>
            </w:r>
          </w:p>
        </w:tc>
      </w:tr>
      <w:tr w:rsidR="00282EA2" w:rsidRPr="00282EA2" w14:paraId="652BBF4E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27431988" w14:textId="77777777" w:rsidR="0073197B" w:rsidRPr="00282EA2" w:rsidRDefault="00B935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82EA2">
              <w:rPr>
                <w:rFonts w:ascii="Times New Roman" w:hAnsi="Times New Roman" w:cs="Times New Roman"/>
                <w:b/>
                <w:sz w:val="24"/>
                <w:szCs w:val="24"/>
              </w:rPr>
              <w:t>Завтрак</w:t>
            </w:r>
            <w:proofErr w:type="spellEnd"/>
          </w:p>
        </w:tc>
        <w:tc>
          <w:tcPr>
            <w:tcW w:w="13070" w:type="dxa"/>
            <w:gridSpan w:val="5"/>
            <w:shd w:val="clear" w:color="auto" w:fill="F7FAFC"/>
          </w:tcPr>
          <w:p w14:paraId="54373652" w14:textId="77777777" w:rsidR="0073197B" w:rsidRPr="00282EA2" w:rsidRDefault="00B9359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82EA2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Привлечение внимания к пище, следить за правильной осанкой за столом, формирование </w:t>
            </w:r>
            <w:r w:rsidRPr="00282EA2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культурно-гигиенических навыков.</w:t>
            </w:r>
          </w:p>
        </w:tc>
      </w:tr>
      <w:tr w:rsidR="00282EA2" w:rsidRPr="00282EA2" w14:paraId="3CC31576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5A56F32B" w14:textId="77777777" w:rsidR="0073197B" w:rsidRPr="00282EA2" w:rsidRDefault="00B935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82EA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Подготовка</w:t>
            </w:r>
            <w:proofErr w:type="spellEnd"/>
            <w:r w:rsidRPr="00282EA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 </w:t>
            </w:r>
            <w:proofErr w:type="spellStart"/>
            <w:r w:rsidRPr="00282EA2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организованной</w:t>
            </w:r>
            <w:proofErr w:type="spellEnd"/>
            <w:r w:rsidRPr="00282EA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82EA2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деятельности</w:t>
            </w:r>
            <w:proofErr w:type="spellEnd"/>
          </w:p>
        </w:tc>
        <w:tc>
          <w:tcPr>
            <w:tcW w:w="13070" w:type="dxa"/>
            <w:gridSpan w:val="5"/>
            <w:shd w:val="clear" w:color="auto" w:fill="F7FAFC"/>
          </w:tcPr>
          <w:p w14:paraId="54BB9EAC" w14:textId="77777777" w:rsidR="0073197B" w:rsidRPr="00282EA2" w:rsidRDefault="00B9359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82EA2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Развитие речи, познавательная и игровая мотивация.</w:t>
            </w:r>
          </w:p>
        </w:tc>
      </w:tr>
      <w:tr w:rsidR="00282EA2" w:rsidRPr="00282EA2" w14:paraId="6F5A0B3C" w14:textId="77777777">
        <w:trPr>
          <w:jc w:val="center"/>
        </w:trPr>
        <w:tc>
          <w:tcPr>
            <w:tcW w:w="2592" w:type="dxa"/>
            <w:shd w:val="clear" w:color="auto" w:fill="EDF2F7"/>
          </w:tcPr>
          <w:p w14:paraId="231B15B4" w14:textId="77777777" w:rsidR="0073197B" w:rsidRPr="00282EA2" w:rsidRDefault="00B935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82EA2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Организованная</w:t>
            </w:r>
            <w:proofErr w:type="spellEnd"/>
            <w:r w:rsidRPr="00282EA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82EA2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</w:t>
            </w:r>
            <w:proofErr w:type="spellEnd"/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611C58F4" w14:textId="77777777" w:rsidR="0073197B" w:rsidRPr="00282EA2" w:rsidRDefault="00B9359B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82EA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Физическая культура</w:t>
            </w:r>
            <w:r w:rsidRPr="00282EA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282EA2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«Школа будущих батыров»</w:t>
            </w:r>
            <w:r w:rsidRPr="00282EA2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br/>
            </w:r>
            <w:r w:rsidRPr="00282E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Развивать ловкость и быструю реакцию</w:t>
            </w:r>
          </w:p>
          <w:p w14:paraId="178D7C2F" w14:textId="77777777" w:rsidR="0073197B" w:rsidRPr="00282EA2" w:rsidRDefault="00B9359B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82EA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Основы грамо</w:t>
            </w:r>
            <w:r w:rsidRPr="00282EA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ты</w:t>
            </w:r>
            <w:r w:rsidRPr="00282EA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282EA2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«Составление предложений»</w:t>
            </w:r>
            <w:r w:rsidRPr="00282EA2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br/>
            </w:r>
            <w:r w:rsidRPr="00282E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Составлять схемы предложений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29E1CE00" w14:textId="77777777" w:rsidR="0073197B" w:rsidRPr="00282EA2" w:rsidRDefault="00B9359B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82EA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Казахский язык</w:t>
            </w:r>
            <w:r w:rsidRPr="00282EA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282EA2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«Отан — менің туған үйім»</w:t>
            </w:r>
            <w:r w:rsidRPr="00282EA2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br/>
            </w:r>
            <w:r w:rsidRPr="00282E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Меңгерту: Отан, бейбітшілік, батыр</w:t>
            </w:r>
          </w:p>
          <w:p w14:paraId="56A88EF2" w14:textId="77777777" w:rsidR="0073197B" w:rsidRPr="00282EA2" w:rsidRDefault="00B9359B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82EA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Музыка</w:t>
            </w:r>
            <w:r w:rsidRPr="00282EA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282EA2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«Песни о Родине»</w:t>
            </w:r>
            <w:r w:rsidRPr="00282EA2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br/>
            </w:r>
            <w:r w:rsidRPr="00282E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Исполнять торжественные и радостные песни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1B80B58E" w14:textId="77777777" w:rsidR="0073197B" w:rsidRPr="00282EA2" w:rsidRDefault="00B9359B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82EA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Математика</w:t>
            </w:r>
            <w:r w:rsidRPr="00282EA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282EA2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«Закрепление счета в пределах 10»</w:t>
            </w:r>
            <w:r w:rsidRPr="00282EA2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br/>
            </w:r>
            <w:r w:rsidRPr="00282E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Решение логических задач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33C1C1AF" w14:textId="77777777" w:rsidR="0073197B" w:rsidRPr="00282EA2" w:rsidRDefault="00B9359B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82EA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Музыка</w:t>
            </w:r>
            <w:r w:rsidRPr="00282EA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282EA2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«Праздничный вальс»</w:t>
            </w:r>
            <w:r w:rsidRPr="00282EA2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br/>
            </w:r>
            <w:r w:rsidRPr="00282E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Разучивать элементы танца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2B3019C9" w14:textId="77777777" w:rsidR="0073197B" w:rsidRPr="00282EA2" w:rsidRDefault="00B9359B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82EA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Физическая культура</w:t>
            </w:r>
            <w:r w:rsidRPr="00282EA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282EA2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«Спортивные эстафеты»</w:t>
            </w:r>
            <w:r w:rsidRPr="00282EA2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br/>
            </w:r>
            <w:r w:rsidRPr="00282E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Воспитывать командный дух</w:t>
            </w:r>
          </w:p>
        </w:tc>
      </w:tr>
      <w:tr w:rsidR="00282EA2" w:rsidRPr="00282EA2" w14:paraId="26AB49BF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6C6DE71E" w14:textId="77777777" w:rsidR="0073197B" w:rsidRPr="00282EA2" w:rsidRDefault="00B935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2EA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2-ой </w:t>
            </w:r>
            <w:proofErr w:type="spellStart"/>
            <w:r w:rsidRPr="00282EA2">
              <w:rPr>
                <w:rFonts w:ascii="Times New Roman" w:hAnsi="Times New Roman" w:cs="Times New Roman"/>
                <w:b/>
                <w:sz w:val="24"/>
                <w:szCs w:val="24"/>
              </w:rPr>
              <w:t>завтрак</w:t>
            </w:r>
            <w:proofErr w:type="spellEnd"/>
          </w:p>
        </w:tc>
        <w:tc>
          <w:tcPr>
            <w:tcW w:w="13070" w:type="dxa"/>
            <w:gridSpan w:val="5"/>
            <w:shd w:val="clear" w:color="auto" w:fill="F7FAFC"/>
          </w:tcPr>
          <w:p w14:paraId="4F486082" w14:textId="77777777" w:rsidR="0073197B" w:rsidRPr="00282EA2" w:rsidRDefault="00B9359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82EA2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Витаминизация, питьевой режим, формиро</w:t>
            </w:r>
            <w:r w:rsidRPr="00282EA2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вание осанки.</w:t>
            </w:r>
          </w:p>
        </w:tc>
      </w:tr>
      <w:tr w:rsidR="00282EA2" w:rsidRPr="00282EA2" w14:paraId="704404E5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1438FB28" w14:textId="77777777" w:rsidR="0073197B" w:rsidRPr="00282EA2" w:rsidRDefault="00B935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82EA2">
              <w:rPr>
                <w:rFonts w:ascii="Times New Roman" w:hAnsi="Times New Roman" w:cs="Times New Roman"/>
                <w:b/>
                <w:sz w:val="24"/>
                <w:szCs w:val="24"/>
              </w:rPr>
              <w:t>Подготовка</w:t>
            </w:r>
            <w:proofErr w:type="spellEnd"/>
            <w:r w:rsidRPr="00282EA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 </w:t>
            </w:r>
            <w:proofErr w:type="spellStart"/>
            <w:r w:rsidRPr="00282EA2">
              <w:rPr>
                <w:rFonts w:ascii="Times New Roman" w:hAnsi="Times New Roman" w:cs="Times New Roman"/>
                <w:b/>
                <w:sz w:val="24"/>
                <w:szCs w:val="24"/>
              </w:rPr>
              <w:t>прогулке</w:t>
            </w:r>
            <w:proofErr w:type="spellEnd"/>
          </w:p>
        </w:tc>
        <w:tc>
          <w:tcPr>
            <w:tcW w:w="13070" w:type="dxa"/>
            <w:gridSpan w:val="5"/>
            <w:shd w:val="clear" w:color="auto" w:fill="F7FAFC"/>
          </w:tcPr>
          <w:p w14:paraId="6907EE0B" w14:textId="77777777" w:rsidR="0073197B" w:rsidRPr="00282EA2" w:rsidRDefault="00B9359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82EA2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Последовательное одевание, закрепление навыков самообслуживания.</w:t>
            </w:r>
          </w:p>
        </w:tc>
      </w:tr>
      <w:tr w:rsidR="00282EA2" w:rsidRPr="00282EA2" w14:paraId="77B921B9" w14:textId="77777777">
        <w:trPr>
          <w:jc w:val="center"/>
        </w:trPr>
        <w:tc>
          <w:tcPr>
            <w:tcW w:w="2592" w:type="dxa"/>
            <w:shd w:val="clear" w:color="auto" w:fill="EDF2F7"/>
          </w:tcPr>
          <w:p w14:paraId="7C7CAA6B" w14:textId="77777777" w:rsidR="0073197B" w:rsidRPr="00282EA2" w:rsidRDefault="00B935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82EA2">
              <w:rPr>
                <w:rFonts w:ascii="Times New Roman" w:hAnsi="Times New Roman" w:cs="Times New Roman"/>
                <w:b/>
                <w:sz w:val="24"/>
                <w:szCs w:val="24"/>
              </w:rPr>
              <w:t>Прогулка</w:t>
            </w:r>
            <w:proofErr w:type="spellEnd"/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55A2B3FF" w14:textId="77777777" w:rsidR="0073197B" w:rsidRPr="00282EA2" w:rsidRDefault="00B9359B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82EA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Карточка №1 «Наблюдение за цветением деревьев»</w:t>
            </w:r>
            <w:r w:rsidRPr="00282EA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282E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Формировать знания о майских явлениях</w:t>
            </w:r>
            <w:r w:rsidRPr="00282E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82E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Труд: Полив растений на клумбе</w:t>
            </w:r>
            <w:r w:rsidRPr="00282E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82EA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П/и «Смелые военные»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5DE0117B" w14:textId="77777777" w:rsidR="0073197B" w:rsidRPr="00282EA2" w:rsidRDefault="00B9359B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82EA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Карточка №1 «Наблюдение за цветением деревьев»</w:t>
            </w:r>
            <w:r w:rsidRPr="00282EA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282E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Формировать знания о майских явлениях</w:t>
            </w:r>
            <w:r w:rsidRPr="00282E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82E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Труд: Полив растений на клумбе</w:t>
            </w:r>
            <w:r w:rsidRPr="00282E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82EA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П/и «Смелые военные»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780B7F56" w14:textId="77777777" w:rsidR="0073197B" w:rsidRPr="00282EA2" w:rsidRDefault="00B9359B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82EA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Карточка №1 «Наблюдение за цветением деревьев»</w:t>
            </w:r>
            <w:r w:rsidRPr="00282EA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282E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Формировать знания о майских явлениях</w:t>
            </w:r>
            <w:r w:rsidRPr="00282E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82E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Труд: Полив расте</w:t>
            </w:r>
            <w:r w:rsidRPr="00282E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ний на клумбе</w:t>
            </w:r>
            <w:r w:rsidRPr="00282E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82EA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П/и «Смелые военные»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6C20F668" w14:textId="77777777" w:rsidR="0073197B" w:rsidRPr="00282EA2" w:rsidRDefault="00B9359B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82EA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Карточка №1 «Наблюдение за цветением деревьев»</w:t>
            </w:r>
            <w:r w:rsidRPr="00282EA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282E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Формировать знания о майских явлениях</w:t>
            </w:r>
            <w:r w:rsidRPr="00282E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82E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Труд: Полив растений на клумбе</w:t>
            </w:r>
            <w:r w:rsidRPr="00282E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82EA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П/и «Смелые военные»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4799F0D6" w14:textId="77777777" w:rsidR="0073197B" w:rsidRPr="00282EA2" w:rsidRDefault="00B9359B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82EA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Карточка №1 «Наблюдение за цветением деревьев»</w:t>
            </w:r>
            <w:r w:rsidRPr="00282EA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282E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Задача: </w:t>
            </w:r>
            <w:r w:rsidRPr="00282E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Формировать знания о майских явлениях</w:t>
            </w:r>
            <w:r w:rsidRPr="00282E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82E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Труд: Полив растений на клумбе</w:t>
            </w:r>
            <w:r w:rsidRPr="00282E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82EA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П/и «Смелые военные»</w:t>
            </w:r>
          </w:p>
        </w:tc>
      </w:tr>
      <w:tr w:rsidR="00282EA2" w:rsidRPr="00282EA2" w14:paraId="1097DE24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144FAA33" w14:textId="77777777" w:rsidR="0073197B" w:rsidRPr="00282EA2" w:rsidRDefault="00B935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82EA2">
              <w:rPr>
                <w:rFonts w:ascii="Times New Roman" w:hAnsi="Times New Roman" w:cs="Times New Roman"/>
                <w:b/>
                <w:sz w:val="24"/>
                <w:szCs w:val="24"/>
              </w:rPr>
              <w:t>Возвращение</w:t>
            </w:r>
            <w:proofErr w:type="spellEnd"/>
            <w:r w:rsidRPr="00282EA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282EA2">
              <w:rPr>
                <w:rFonts w:ascii="Times New Roman" w:hAnsi="Times New Roman" w:cs="Times New Roman"/>
                <w:b/>
                <w:sz w:val="24"/>
                <w:szCs w:val="24"/>
              </w:rPr>
              <w:t>обед</w:t>
            </w:r>
            <w:proofErr w:type="spellEnd"/>
          </w:p>
        </w:tc>
        <w:tc>
          <w:tcPr>
            <w:tcW w:w="13070" w:type="dxa"/>
            <w:gridSpan w:val="5"/>
            <w:shd w:val="clear" w:color="auto" w:fill="F7FAFC"/>
          </w:tcPr>
          <w:p w14:paraId="4F4120E5" w14:textId="77777777" w:rsidR="0073197B" w:rsidRPr="00282EA2" w:rsidRDefault="00B9359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82EA2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Раздевание, гигиенические процедуры, обед (воспитание культуры еды, правила этикета).</w:t>
            </w:r>
          </w:p>
        </w:tc>
      </w:tr>
      <w:tr w:rsidR="00282EA2" w:rsidRPr="00282EA2" w14:paraId="1EAB6C54" w14:textId="77777777">
        <w:trPr>
          <w:jc w:val="center"/>
        </w:trPr>
        <w:tc>
          <w:tcPr>
            <w:tcW w:w="2592" w:type="dxa"/>
            <w:shd w:val="clear" w:color="auto" w:fill="EDF2F7"/>
          </w:tcPr>
          <w:p w14:paraId="2D31C29A" w14:textId="77777777" w:rsidR="0073197B" w:rsidRPr="00282EA2" w:rsidRDefault="00B935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82EA2">
              <w:rPr>
                <w:rFonts w:ascii="Times New Roman" w:hAnsi="Times New Roman" w:cs="Times New Roman"/>
                <w:b/>
                <w:sz w:val="24"/>
                <w:szCs w:val="24"/>
              </w:rPr>
              <w:t>Дневной</w:t>
            </w:r>
            <w:proofErr w:type="spellEnd"/>
            <w:r w:rsidRPr="00282EA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82EA2">
              <w:rPr>
                <w:rFonts w:ascii="Times New Roman" w:hAnsi="Times New Roman" w:cs="Times New Roman"/>
                <w:b/>
                <w:sz w:val="24"/>
                <w:szCs w:val="24"/>
              </w:rPr>
              <w:t>сон</w:t>
            </w:r>
            <w:proofErr w:type="spellEnd"/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69035846" w14:textId="77777777" w:rsidR="0073197B" w:rsidRPr="00282EA2" w:rsidRDefault="00B9359B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82E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Чтение рассказов о детях-героях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405E5676" w14:textId="77777777" w:rsidR="0073197B" w:rsidRPr="00282EA2" w:rsidRDefault="00B9359B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82EA2">
              <w:rPr>
                <w:rFonts w:ascii="Times New Roman" w:hAnsi="Times New Roman" w:cs="Times New Roman"/>
                <w:sz w:val="24"/>
                <w:szCs w:val="24"/>
              </w:rPr>
              <w:t>Слушание колыбел</w:t>
            </w:r>
            <w:r w:rsidRPr="00282EA2">
              <w:rPr>
                <w:rFonts w:ascii="Times New Roman" w:hAnsi="Times New Roman" w:cs="Times New Roman"/>
                <w:sz w:val="24"/>
                <w:szCs w:val="24"/>
              </w:rPr>
              <w:t>ьной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7E27CF52" w14:textId="77777777" w:rsidR="0073197B" w:rsidRPr="00282EA2" w:rsidRDefault="00B9359B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82EA2">
              <w:rPr>
                <w:rFonts w:ascii="Times New Roman" w:hAnsi="Times New Roman" w:cs="Times New Roman"/>
                <w:sz w:val="24"/>
                <w:szCs w:val="24"/>
              </w:rPr>
              <w:t>Чтение С. Михалков «Былицы»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5849708D" w14:textId="77777777" w:rsidR="0073197B" w:rsidRPr="00282EA2" w:rsidRDefault="00B9359B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82EA2">
              <w:rPr>
                <w:rFonts w:ascii="Times New Roman" w:hAnsi="Times New Roman" w:cs="Times New Roman"/>
                <w:sz w:val="24"/>
                <w:szCs w:val="24"/>
              </w:rPr>
              <w:t>Звуки весеннего леса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146FC37E" w14:textId="77777777" w:rsidR="0073197B" w:rsidRPr="00282EA2" w:rsidRDefault="00B9359B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82EA2">
              <w:rPr>
                <w:rFonts w:ascii="Times New Roman" w:hAnsi="Times New Roman" w:cs="Times New Roman"/>
                <w:sz w:val="24"/>
                <w:szCs w:val="24"/>
              </w:rPr>
              <w:t>Чтение сказки «Царевна-лягушка»</w:t>
            </w:r>
          </w:p>
        </w:tc>
      </w:tr>
      <w:tr w:rsidR="00282EA2" w:rsidRPr="00282EA2" w14:paraId="1824A90E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316784CB" w14:textId="77777777" w:rsidR="0073197B" w:rsidRPr="00282EA2" w:rsidRDefault="00B935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82EA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Подъем</w:t>
            </w:r>
            <w:proofErr w:type="spellEnd"/>
            <w:r w:rsidRPr="00282EA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282EA2">
              <w:rPr>
                <w:rFonts w:ascii="Times New Roman" w:hAnsi="Times New Roman" w:cs="Times New Roman"/>
                <w:b/>
                <w:sz w:val="24"/>
                <w:szCs w:val="24"/>
              </w:rPr>
              <w:t>оздоровление</w:t>
            </w:r>
            <w:proofErr w:type="spellEnd"/>
          </w:p>
        </w:tc>
        <w:tc>
          <w:tcPr>
            <w:tcW w:w="13070" w:type="dxa"/>
            <w:gridSpan w:val="5"/>
            <w:shd w:val="clear" w:color="auto" w:fill="F7FAFC"/>
          </w:tcPr>
          <w:p w14:paraId="6B5E3503" w14:textId="77777777" w:rsidR="0073197B" w:rsidRPr="00282EA2" w:rsidRDefault="00B9359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82EA2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Гимнастика пробуждения, ходьба по ортопедическим дорожкам, гигиенические процедуры.</w:t>
            </w:r>
          </w:p>
        </w:tc>
      </w:tr>
      <w:tr w:rsidR="00282EA2" w:rsidRPr="00282EA2" w14:paraId="51F53B84" w14:textId="77777777">
        <w:trPr>
          <w:jc w:val="center"/>
        </w:trPr>
        <w:tc>
          <w:tcPr>
            <w:tcW w:w="2592" w:type="dxa"/>
            <w:shd w:val="clear" w:color="auto" w:fill="EDF2F7"/>
          </w:tcPr>
          <w:p w14:paraId="51764664" w14:textId="77777777" w:rsidR="0073197B" w:rsidRPr="00282EA2" w:rsidRDefault="00B935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82EA2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</w:t>
            </w:r>
            <w:proofErr w:type="spellEnd"/>
            <w:r w:rsidRPr="00282EA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82EA2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</w:t>
            </w:r>
            <w:proofErr w:type="spellEnd"/>
            <w:r w:rsidRPr="00282EA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proofErr w:type="spellStart"/>
            <w:r w:rsidRPr="00282EA2">
              <w:rPr>
                <w:rFonts w:ascii="Times New Roman" w:hAnsi="Times New Roman" w:cs="Times New Roman"/>
                <w:b/>
                <w:sz w:val="24"/>
                <w:szCs w:val="24"/>
              </w:rPr>
              <w:t>вечер</w:t>
            </w:r>
            <w:proofErr w:type="spellEnd"/>
            <w:r w:rsidRPr="00282EA2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41774F08" w14:textId="77777777" w:rsidR="0073197B" w:rsidRPr="00282EA2" w:rsidRDefault="00B9359B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82EA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Математика: </w:t>
            </w:r>
            <w:r w:rsidRPr="00282EA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«Ориентировка во времени»</w:t>
            </w:r>
            <w:r w:rsidRPr="00282EA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282E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Дни недели, времена года, месяцы.</w:t>
            </w:r>
          </w:p>
          <w:p w14:paraId="191FC48B" w14:textId="77777777" w:rsidR="0073197B" w:rsidRPr="00282EA2" w:rsidRDefault="00B9359B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82EA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Лепка: «Голубь мира»</w:t>
            </w:r>
            <w:r w:rsidRPr="00282EA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282E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Передавать пропорции и пластику форм.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72C3CBC7" w14:textId="77777777" w:rsidR="0073197B" w:rsidRPr="00282EA2" w:rsidRDefault="00B9359B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82EA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Математика: «Ориентировка во времени»</w:t>
            </w:r>
            <w:r w:rsidRPr="00282EA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282E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Дни недели, времена года, месяцы.</w:t>
            </w:r>
          </w:p>
          <w:p w14:paraId="5C6D95D7" w14:textId="77777777" w:rsidR="0073197B" w:rsidRPr="00282EA2" w:rsidRDefault="00B9359B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82EA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Лепка: «Голубь мира»</w:t>
            </w:r>
            <w:r w:rsidRPr="00282EA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282E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Передавать п</w:t>
            </w:r>
            <w:r w:rsidRPr="00282E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ропорции и пластику форм.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731A3F61" w14:textId="77777777" w:rsidR="0073197B" w:rsidRPr="00282EA2" w:rsidRDefault="00B9359B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82EA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Математика: «Ориентировка во времени»</w:t>
            </w:r>
            <w:r w:rsidRPr="00282EA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282E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Дни недели, времена года, месяцы.</w:t>
            </w:r>
          </w:p>
          <w:p w14:paraId="50FE6A1E" w14:textId="77777777" w:rsidR="0073197B" w:rsidRPr="00282EA2" w:rsidRDefault="00B9359B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82EA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Лепка: «Голубь мира»</w:t>
            </w:r>
            <w:r w:rsidRPr="00282EA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282E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Передавать пропорции и пластику форм.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4B39E0BB" w14:textId="77777777" w:rsidR="0073197B" w:rsidRPr="00282EA2" w:rsidRDefault="00B9359B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82EA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Математика: «Ориентировка во времени»</w:t>
            </w:r>
            <w:r w:rsidRPr="00282EA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282E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Дни недели, времена года, месяцы.</w:t>
            </w:r>
          </w:p>
          <w:p w14:paraId="066F4BFD" w14:textId="77777777" w:rsidR="0073197B" w:rsidRPr="00282EA2" w:rsidRDefault="00B9359B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82EA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Леп</w:t>
            </w:r>
            <w:r w:rsidRPr="00282EA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ка: «Голубь мира»</w:t>
            </w:r>
            <w:r w:rsidRPr="00282EA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282E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Передавать пропорции и пластику форм.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76C2EB85" w14:textId="77777777" w:rsidR="0073197B" w:rsidRPr="00282EA2" w:rsidRDefault="00B9359B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82EA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Математика: «Ориентировка во времени»</w:t>
            </w:r>
            <w:r w:rsidRPr="00282EA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282E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Дни недели, времена года, месяцы.</w:t>
            </w:r>
          </w:p>
          <w:p w14:paraId="2ED23984" w14:textId="77777777" w:rsidR="0073197B" w:rsidRPr="00282EA2" w:rsidRDefault="00B9359B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82EA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Лепка: «Голубь мира»</w:t>
            </w:r>
            <w:r w:rsidRPr="00282EA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282E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Передавать пропорции и пластику форм.</w:t>
            </w:r>
          </w:p>
        </w:tc>
      </w:tr>
      <w:tr w:rsidR="00282EA2" w:rsidRPr="00282EA2" w14:paraId="78957BC1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47F92A7E" w14:textId="77777777" w:rsidR="0073197B" w:rsidRPr="00282EA2" w:rsidRDefault="00B935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82EA2">
              <w:rPr>
                <w:rFonts w:ascii="Times New Roman" w:hAnsi="Times New Roman" w:cs="Times New Roman"/>
                <w:b/>
                <w:sz w:val="24"/>
                <w:szCs w:val="24"/>
              </w:rPr>
              <w:t>Ужин</w:t>
            </w:r>
            <w:proofErr w:type="spellEnd"/>
          </w:p>
        </w:tc>
        <w:tc>
          <w:tcPr>
            <w:tcW w:w="13070" w:type="dxa"/>
            <w:gridSpan w:val="5"/>
            <w:shd w:val="clear" w:color="auto" w:fill="F7FAFC"/>
          </w:tcPr>
          <w:p w14:paraId="3CE0010F" w14:textId="77777777" w:rsidR="0073197B" w:rsidRPr="00282EA2" w:rsidRDefault="00B9359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82EA2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Привлечение внимания детей к пище; инди</w:t>
            </w:r>
            <w:r w:rsidRPr="00282EA2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видуальная работа по воспитанию культуры еды; правила этикета; оценка аккуратности.</w:t>
            </w:r>
          </w:p>
        </w:tc>
      </w:tr>
      <w:tr w:rsidR="00282EA2" w:rsidRPr="00282EA2" w14:paraId="5D4619B7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19B99D1E" w14:textId="77777777" w:rsidR="0073197B" w:rsidRPr="00282EA2" w:rsidRDefault="00B935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82EA2">
              <w:rPr>
                <w:rFonts w:ascii="Times New Roman" w:hAnsi="Times New Roman" w:cs="Times New Roman"/>
                <w:b/>
                <w:sz w:val="24"/>
                <w:szCs w:val="24"/>
              </w:rPr>
              <w:t>Уход</w:t>
            </w:r>
            <w:proofErr w:type="spellEnd"/>
            <w:r w:rsidRPr="00282EA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82EA2">
              <w:rPr>
                <w:rFonts w:ascii="Times New Roman" w:hAnsi="Times New Roman" w:cs="Times New Roman"/>
                <w:b/>
                <w:sz w:val="24"/>
                <w:szCs w:val="24"/>
              </w:rPr>
              <w:t>детей</w:t>
            </w:r>
            <w:proofErr w:type="spellEnd"/>
            <w:r w:rsidRPr="00282EA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82EA2">
              <w:rPr>
                <w:rFonts w:ascii="Times New Roman" w:hAnsi="Times New Roman" w:cs="Times New Roman"/>
                <w:b/>
                <w:sz w:val="24"/>
                <w:szCs w:val="24"/>
              </w:rPr>
              <w:t>домой</w:t>
            </w:r>
            <w:proofErr w:type="spellEnd"/>
          </w:p>
        </w:tc>
        <w:tc>
          <w:tcPr>
            <w:tcW w:w="13070" w:type="dxa"/>
            <w:gridSpan w:val="5"/>
            <w:shd w:val="clear" w:color="auto" w:fill="F7FAFC"/>
          </w:tcPr>
          <w:p w14:paraId="00CD4113" w14:textId="77777777" w:rsidR="0073197B" w:rsidRPr="00282EA2" w:rsidRDefault="00B9359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82EA2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Информирование родителей о достижениях ребенка, ответы на вопросы, давать советы.</w:t>
            </w:r>
          </w:p>
        </w:tc>
      </w:tr>
    </w:tbl>
    <w:p w14:paraId="65557AF0" w14:textId="77777777" w:rsidR="0073197B" w:rsidRPr="00282EA2" w:rsidRDefault="00B9359B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282EA2">
        <w:rPr>
          <w:rFonts w:ascii="Times New Roman" w:hAnsi="Times New Roman" w:cs="Times New Roman"/>
          <w:sz w:val="24"/>
          <w:szCs w:val="24"/>
          <w:lang w:val="ru-RU"/>
        </w:rPr>
        <w:br w:type="page"/>
      </w:r>
    </w:p>
    <w:p w14:paraId="1B5A3F5A" w14:textId="77777777" w:rsidR="0073197B" w:rsidRPr="00282EA2" w:rsidRDefault="00B9359B">
      <w:pPr>
        <w:spacing w:after="4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282EA2">
        <w:rPr>
          <w:rFonts w:ascii="Times New Roman" w:hAnsi="Times New Roman" w:cs="Times New Roman"/>
          <w:b/>
          <w:sz w:val="24"/>
          <w:szCs w:val="24"/>
          <w:lang w:val="ru-RU"/>
        </w:rPr>
        <w:lastRenderedPageBreak/>
        <w:t xml:space="preserve">ЦИКЛОГРАММА </w:t>
      </w:r>
      <w:r w:rsidRPr="00282EA2">
        <w:rPr>
          <w:rFonts w:ascii="Times New Roman" w:hAnsi="Times New Roman" w:cs="Times New Roman"/>
          <w:b/>
          <w:sz w:val="24"/>
          <w:szCs w:val="24"/>
          <w:lang w:val="ru-RU"/>
        </w:rPr>
        <w:t>ВОСПИТАТЕЛЬНО-ОБРАЗОВАТЕЛЬНОГО ПРОЦЕССА — МАЙ 2025 Г.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7776"/>
        <w:gridCol w:w="7776"/>
      </w:tblGrid>
      <w:tr w:rsidR="00282EA2" w:rsidRPr="00282EA2" w14:paraId="5BC0CF75" w14:textId="77777777">
        <w:trPr>
          <w:jc w:val="center"/>
        </w:trPr>
        <w:tc>
          <w:tcPr>
            <w:tcW w:w="7776" w:type="dxa"/>
            <w:shd w:val="clear" w:color="auto" w:fill="F0F4F8"/>
            <w:tcMar>
              <w:top w:w="50" w:type="dxa"/>
              <w:left w:w="80" w:type="dxa"/>
              <w:bottom w:w="50" w:type="dxa"/>
              <w:right w:w="80" w:type="dxa"/>
            </w:tcMar>
          </w:tcPr>
          <w:p w14:paraId="703D2454" w14:textId="77777777" w:rsidR="0073197B" w:rsidRPr="00282EA2" w:rsidRDefault="00B9359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82EA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Организация образования: ТОО ясли-сад «</w:t>
            </w:r>
            <w:r w:rsidRPr="00282EA2">
              <w:rPr>
                <w:rFonts w:ascii="Times New Roman" w:hAnsi="Times New Roman" w:cs="Times New Roman"/>
                <w:b/>
                <w:sz w:val="24"/>
                <w:szCs w:val="24"/>
              </w:rPr>
              <w:t>Tamos</w:t>
            </w:r>
            <w:r w:rsidRPr="00282EA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282EA2">
              <w:rPr>
                <w:rFonts w:ascii="Times New Roman" w:hAnsi="Times New Roman" w:cs="Times New Roman"/>
                <w:b/>
                <w:sz w:val="24"/>
                <w:szCs w:val="24"/>
              </w:rPr>
              <w:t>kids</w:t>
            </w:r>
            <w:r w:rsidRPr="00282EA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»</w:t>
            </w:r>
          </w:p>
        </w:tc>
        <w:tc>
          <w:tcPr>
            <w:tcW w:w="7776" w:type="dxa"/>
            <w:shd w:val="clear" w:color="auto" w:fill="F0F4F8"/>
            <w:tcMar>
              <w:top w:w="50" w:type="dxa"/>
              <w:left w:w="80" w:type="dxa"/>
              <w:bottom w:w="50" w:type="dxa"/>
              <w:right w:w="80" w:type="dxa"/>
            </w:tcMar>
          </w:tcPr>
          <w:p w14:paraId="74A7930A" w14:textId="77777777" w:rsidR="0073197B" w:rsidRPr="00282EA2" w:rsidRDefault="00B9359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82EA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На какой период составлен план: 3 неделя (19.05 - 23.05.2025 г.)</w:t>
            </w:r>
          </w:p>
        </w:tc>
      </w:tr>
      <w:tr w:rsidR="00282EA2" w:rsidRPr="00282EA2" w14:paraId="08EF9869" w14:textId="77777777">
        <w:trPr>
          <w:jc w:val="center"/>
        </w:trPr>
        <w:tc>
          <w:tcPr>
            <w:tcW w:w="7776" w:type="dxa"/>
            <w:shd w:val="clear" w:color="auto" w:fill="F0F4F8"/>
            <w:tcMar>
              <w:top w:w="50" w:type="dxa"/>
              <w:left w:w="80" w:type="dxa"/>
              <w:bottom w:w="50" w:type="dxa"/>
              <w:right w:w="80" w:type="dxa"/>
            </w:tcMar>
          </w:tcPr>
          <w:p w14:paraId="0EE399D8" w14:textId="77777777" w:rsidR="0073197B" w:rsidRPr="00282EA2" w:rsidRDefault="00B9359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82EA2">
              <w:rPr>
                <w:rFonts w:ascii="Times New Roman" w:hAnsi="Times New Roman" w:cs="Times New Roman"/>
                <w:b/>
                <w:sz w:val="24"/>
                <w:szCs w:val="24"/>
              </w:rPr>
              <w:t>Старшая</w:t>
            </w:r>
            <w:proofErr w:type="spellEnd"/>
            <w:r w:rsidRPr="00282EA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82EA2">
              <w:rPr>
                <w:rFonts w:ascii="Times New Roman" w:hAnsi="Times New Roman" w:cs="Times New Roman"/>
                <w:b/>
                <w:sz w:val="24"/>
                <w:szCs w:val="24"/>
              </w:rPr>
              <w:t>группа</w:t>
            </w:r>
            <w:proofErr w:type="spellEnd"/>
            <w:r w:rsidRPr="00282EA2">
              <w:rPr>
                <w:rFonts w:ascii="Times New Roman" w:hAnsi="Times New Roman" w:cs="Times New Roman"/>
                <w:b/>
                <w:sz w:val="24"/>
                <w:szCs w:val="24"/>
              </w:rPr>
              <w:t>: «</w:t>
            </w:r>
            <w:proofErr w:type="spellStart"/>
            <w:r w:rsidRPr="00282EA2">
              <w:rPr>
                <w:rFonts w:ascii="Times New Roman" w:hAnsi="Times New Roman" w:cs="Times New Roman"/>
                <w:b/>
                <w:sz w:val="24"/>
                <w:szCs w:val="24"/>
              </w:rPr>
              <w:t>Знайки</w:t>
            </w:r>
            <w:proofErr w:type="spellEnd"/>
            <w:r w:rsidRPr="00282EA2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7776" w:type="dxa"/>
            <w:shd w:val="clear" w:color="auto" w:fill="F0F4F8"/>
            <w:tcMar>
              <w:top w:w="50" w:type="dxa"/>
              <w:left w:w="80" w:type="dxa"/>
              <w:bottom w:w="50" w:type="dxa"/>
              <w:right w:w="80" w:type="dxa"/>
            </w:tcMar>
          </w:tcPr>
          <w:p w14:paraId="4C919AE1" w14:textId="77777777" w:rsidR="0073197B" w:rsidRPr="00282EA2" w:rsidRDefault="00B9359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82EA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Тема недели: Многообразие мира насекомых</w:t>
            </w:r>
          </w:p>
        </w:tc>
      </w:tr>
    </w:tbl>
    <w:p w14:paraId="6AB6B27C" w14:textId="77777777" w:rsidR="0073197B" w:rsidRPr="00282EA2" w:rsidRDefault="0073197B">
      <w:pPr>
        <w:spacing w:after="40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592"/>
        <w:gridCol w:w="2592"/>
        <w:gridCol w:w="2592"/>
        <w:gridCol w:w="2592"/>
        <w:gridCol w:w="2592"/>
        <w:gridCol w:w="2702"/>
      </w:tblGrid>
      <w:tr w:rsidR="00282EA2" w:rsidRPr="00282EA2" w14:paraId="50489F09" w14:textId="77777777">
        <w:trPr>
          <w:jc w:val="center"/>
        </w:trPr>
        <w:tc>
          <w:tcPr>
            <w:tcW w:w="2592" w:type="dxa"/>
            <w:shd w:val="clear" w:color="auto" w:fill="DCE6F1"/>
          </w:tcPr>
          <w:p w14:paraId="7DEA1DAE" w14:textId="77777777" w:rsidR="0073197B" w:rsidRPr="00282EA2" w:rsidRDefault="00B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EA2">
              <w:rPr>
                <w:rFonts w:ascii="Times New Roman" w:hAnsi="Times New Roman" w:cs="Times New Roman"/>
                <w:b/>
                <w:sz w:val="24"/>
                <w:szCs w:val="24"/>
              </w:rPr>
              <w:t>Режим дня</w:t>
            </w:r>
          </w:p>
        </w:tc>
        <w:tc>
          <w:tcPr>
            <w:tcW w:w="2592" w:type="dxa"/>
            <w:shd w:val="clear" w:color="auto" w:fill="EDF2F7"/>
          </w:tcPr>
          <w:p w14:paraId="198185DD" w14:textId="77777777" w:rsidR="0073197B" w:rsidRPr="00282EA2" w:rsidRDefault="00B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EA2">
              <w:rPr>
                <w:rFonts w:ascii="Times New Roman" w:hAnsi="Times New Roman" w:cs="Times New Roman"/>
                <w:b/>
                <w:sz w:val="24"/>
                <w:szCs w:val="24"/>
              </w:rPr>
              <w:t>Понедельник 19.05</w:t>
            </w:r>
          </w:p>
        </w:tc>
        <w:tc>
          <w:tcPr>
            <w:tcW w:w="2592" w:type="dxa"/>
            <w:shd w:val="clear" w:color="auto" w:fill="EDF2F7"/>
          </w:tcPr>
          <w:p w14:paraId="18F92742" w14:textId="77777777" w:rsidR="0073197B" w:rsidRPr="00282EA2" w:rsidRDefault="00B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EA2">
              <w:rPr>
                <w:rFonts w:ascii="Times New Roman" w:hAnsi="Times New Roman" w:cs="Times New Roman"/>
                <w:b/>
                <w:sz w:val="24"/>
                <w:szCs w:val="24"/>
              </w:rPr>
              <w:t>Вторник 20.05</w:t>
            </w:r>
          </w:p>
        </w:tc>
        <w:tc>
          <w:tcPr>
            <w:tcW w:w="2592" w:type="dxa"/>
            <w:shd w:val="clear" w:color="auto" w:fill="EDF2F7"/>
          </w:tcPr>
          <w:p w14:paraId="2963DCC1" w14:textId="77777777" w:rsidR="0073197B" w:rsidRPr="00282EA2" w:rsidRDefault="00B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EA2">
              <w:rPr>
                <w:rFonts w:ascii="Times New Roman" w:hAnsi="Times New Roman" w:cs="Times New Roman"/>
                <w:b/>
                <w:sz w:val="24"/>
                <w:szCs w:val="24"/>
              </w:rPr>
              <w:t>Среда 21.05</w:t>
            </w:r>
          </w:p>
        </w:tc>
        <w:tc>
          <w:tcPr>
            <w:tcW w:w="2592" w:type="dxa"/>
            <w:shd w:val="clear" w:color="auto" w:fill="EDF2F7"/>
          </w:tcPr>
          <w:p w14:paraId="7718A06B" w14:textId="77777777" w:rsidR="0073197B" w:rsidRPr="00282EA2" w:rsidRDefault="00B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EA2">
              <w:rPr>
                <w:rFonts w:ascii="Times New Roman" w:hAnsi="Times New Roman" w:cs="Times New Roman"/>
                <w:b/>
                <w:sz w:val="24"/>
                <w:szCs w:val="24"/>
              </w:rPr>
              <w:t>Четверг 22.05</w:t>
            </w:r>
          </w:p>
        </w:tc>
        <w:tc>
          <w:tcPr>
            <w:tcW w:w="2592" w:type="dxa"/>
            <w:shd w:val="clear" w:color="auto" w:fill="EDF2F7"/>
          </w:tcPr>
          <w:p w14:paraId="06CF0D94" w14:textId="77777777" w:rsidR="0073197B" w:rsidRPr="00282EA2" w:rsidRDefault="00B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EA2">
              <w:rPr>
                <w:rFonts w:ascii="Times New Roman" w:hAnsi="Times New Roman" w:cs="Times New Roman"/>
                <w:b/>
                <w:sz w:val="24"/>
                <w:szCs w:val="24"/>
              </w:rPr>
              <w:t>Пятница 23.05</w:t>
            </w:r>
          </w:p>
        </w:tc>
      </w:tr>
      <w:tr w:rsidR="00282EA2" w:rsidRPr="00282EA2" w14:paraId="7C46BBC9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0D0A05EC" w14:textId="77777777" w:rsidR="0073197B" w:rsidRPr="00282EA2" w:rsidRDefault="00B935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82EA2">
              <w:rPr>
                <w:rFonts w:ascii="Times New Roman" w:hAnsi="Times New Roman" w:cs="Times New Roman"/>
                <w:b/>
                <w:sz w:val="24"/>
                <w:szCs w:val="24"/>
              </w:rPr>
              <w:t>Приём</w:t>
            </w:r>
            <w:proofErr w:type="spellEnd"/>
            <w:r w:rsidRPr="00282EA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82EA2">
              <w:rPr>
                <w:rFonts w:ascii="Times New Roman" w:hAnsi="Times New Roman" w:cs="Times New Roman"/>
                <w:b/>
                <w:sz w:val="24"/>
                <w:szCs w:val="24"/>
              </w:rPr>
              <w:t>детей</w:t>
            </w:r>
            <w:proofErr w:type="spellEnd"/>
          </w:p>
        </w:tc>
        <w:tc>
          <w:tcPr>
            <w:tcW w:w="13070" w:type="dxa"/>
            <w:gridSpan w:val="5"/>
            <w:shd w:val="clear" w:color="auto" w:fill="F7FAFC"/>
          </w:tcPr>
          <w:p w14:paraId="5491E68E" w14:textId="77777777" w:rsidR="0073197B" w:rsidRPr="00282EA2" w:rsidRDefault="00B9359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82EA2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Встреча детей с хорошим настроением. Создание благоприятной обстановки. Беседа о настроении ребёнка, приобщение к выражению личного мнения.</w:t>
            </w:r>
          </w:p>
        </w:tc>
      </w:tr>
      <w:tr w:rsidR="00282EA2" w:rsidRPr="00282EA2" w14:paraId="4FA5620E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409F04EE" w14:textId="77777777" w:rsidR="0073197B" w:rsidRPr="00282EA2" w:rsidRDefault="00B935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82EA2">
              <w:rPr>
                <w:rFonts w:ascii="Times New Roman" w:hAnsi="Times New Roman" w:cs="Times New Roman"/>
                <w:b/>
                <w:sz w:val="24"/>
                <w:szCs w:val="24"/>
              </w:rPr>
              <w:t>Беседа</w:t>
            </w:r>
            <w:proofErr w:type="spellEnd"/>
            <w:r w:rsidRPr="00282EA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 </w:t>
            </w:r>
            <w:proofErr w:type="spellStart"/>
            <w:r w:rsidRPr="00282EA2">
              <w:rPr>
                <w:rFonts w:ascii="Times New Roman" w:hAnsi="Times New Roman" w:cs="Times New Roman"/>
                <w:b/>
                <w:sz w:val="24"/>
                <w:szCs w:val="24"/>
              </w:rPr>
              <w:t>родителями</w:t>
            </w:r>
            <w:proofErr w:type="spellEnd"/>
          </w:p>
        </w:tc>
        <w:tc>
          <w:tcPr>
            <w:tcW w:w="13070" w:type="dxa"/>
            <w:gridSpan w:val="5"/>
            <w:shd w:val="clear" w:color="auto" w:fill="F7FAFC"/>
          </w:tcPr>
          <w:p w14:paraId="2F8D027E" w14:textId="77777777" w:rsidR="0073197B" w:rsidRPr="00282EA2" w:rsidRDefault="00B9359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82EA2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Беседы по </w:t>
            </w:r>
            <w:r w:rsidRPr="00282EA2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вопросам здоровья, домашнего режима дня, воспитания, развития и достижений детей; индивидуальные консультации.</w:t>
            </w:r>
          </w:p>
        </w:tc>
      </w:tr>
      <w:tr w:rsidR="00282EA2" w:rsidRPr="00282EA2" w14:paraId="2821B9C5" w14:textId="77777777">
        <w:trPr>
          <w:jc w:val="center"/>
        </w:trPr>
        <w:tc>
          <w:tcPr>
            <w:tcW w:w="2592" w:type="dxa"/>
            <w:shd w:val="clear" w:color="auto" w:fill="EDF2F7"/>
          </w:tcPr>
          <w:p w14:paraId="16AF9B77" w14:textId="77777777" w:rsidR="0073197B" w:rsidRPr="00282EA2" w:rsidRDefault="00B935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82EA2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</w:t>
            </w:r>
            <w:proofErr w:type="spellEnd"/>
            <w:r w:rsidRPr="00282EA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82EA2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</w:t>
            </w:r>
            <w:proofErr w:type="spellEnd"/>
            <w:r w:rsidRPr="00282EA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proofErr w:type="spellStart"/>
            <w:r w:rsidRPr="00282EA2">
              <w:rPr>
                <w:rFonts w:ascii="Times New Roman" w:hAnsi="Times New Roman" w:cs="Times New Roman"/>
                <w:b/>
                <w:sz w:val="24"/>
                <w:szCs w:val="24"/>
              </w:rPr>
              <w:t>утро</w:t>
            </w:r>
            <w:proofErr w:type="spellEnd"/>
            <w:r w:rsidRPr="00282EA2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69EBD8AE" w14:textId="77777777" w:rsidR="0073197B" w:rsidRPr="00282EA2" w:rsidRDefault="00B9359B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82EA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Развитие речи: «Герои нашего края»</w:t>
            </w:r>
            <w:r w:rsidRPr="00282EA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282E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Воспитывать патриотизм и уважение к истории.</w:t>
            </w:r>
          </w:p>
          <w:p w14:paraId="17E46ABF" w14:textId="77777777" w:rsidR="0073197B" w:rsidRPr="00282EA2" w:rsidRDefault="00B9359B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82EA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Рисование: </w:t>
            </w:r>
            <w:r w:rsidRPr="00282EA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«Салют Победы»</w:t>
            </w:r>
            <w:r w:rsidRPr="00282EA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282E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Использовать смешанные техники рисования.</w:t>
            </w:r>
          </w:p>
          <w:p w14:paraId="30DFEB91" w14:textId="77777777" w:rsidR="0073197B" w:rsidRPr="00282EA2" w:rsidRDefault="00B9359B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82EA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Озн. с окр.: «Символы РК»</w:t>
            </w:r>
            <w:r w:rsidRPr="00282EA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282E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Закреплять знания о государственных символах.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195CECC6" w14:textId="77777777" w:rsidR="0073197B" w:rsidRPr="00282EA2" w:rsidRDefault="00B9359B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82EA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Развитие речи: «Герои нашего края»</w:t>
            </w:r>
            <w:r w:rsidRPr="00282EA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282E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Воспитывать патриотизм и уважение к истории.</w:t>
            </w:r>
          </w:p>
          <w:p w14:paraId="1CF42C44" w14:textId="77777777" w:rsidR="0073197B" w:rsidRPr="00282EA2" w:rsidRDefault="00B9359B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82EA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Рисование: «Салют Побед</w:t>
            </w:r>
            <w:r w:rsidRPr="00282EA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ы»</w:t>
            </w:r>
            <w:r w:rsidRPr="00282EA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282E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Использовать смешанные техники рисования.</w:t>
            </w:r>
          </w:p>
          <w:p w14:paraId="5E52F95A" w14:textId="77777777" w:rsidR="0073197B" w:rsidRPr="00282EA2" w:rsidRDefault="00B9359B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82EA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Озн. с окр.: «Символы РК»</w:t>
            </w:r>
            <w:r w:rsidRPr="00282EA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282E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Закреплять знания о государственных символах.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3034EAEE" w14:textId="77777777" w:rsidR="0073197B" w:rsidRPr="00282EA2" w:rsidRDefault="00B9359B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82EA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Развитие речи: «Герои нашего края»</w:t>
            </w:r>
            <w:r w:rsidRPr="00282EA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282E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Воспитывать патриотизм и уважение к истории.</w:t>
            </w:r>
          </w:p>
          <w:p w14:paraId="79258240" w14:textId="77777777" w:rsidR="0073197B" w:rsidRPr="00282EA2" w:rsidRDefault="00B9359B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82EA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Рисование: «Салют Победы»</w:t>
            </w:r>
            <w:r w:rsidRPr="00282EA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282E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И</w:t>
            </w:r>
            <w:r w:rsidRPr="00282E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спользовать смешанные техники рисования.</w:t>
            </w:r>
          </w:p>
          <w:p w14:paraId="2F02D0A1" w14:textId="77777777" w:rsidR="0073197B" w:rsidRPr="00282EA2" w:rsidRDefault="00B9359B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82EA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Озн. с окр.: «Символы РК»</w:t>
            </w:r>
            <w:r w:rsidRPr="00282EA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282E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Закреплять знания о государственных символах.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1A0A823D" w14:textId="77777777" w:rsidR="0073197B" w:rsidRPr="00282EA2" w:rsidRDefault="00B9359B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82EA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Развитие речи: «Герои нашего края»</w:t>
            </w:r>
            <w:r w:rsidRPr="00282EA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282E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Воспитывать патриотизм и уважение к истории.</w:t>
            </w:r>
          </w:p>
          <w:p w14:paraId="20331828" w14:textId="77777777" w:rsidR="0073197B" w:rsidRPr="00282EA2" w:rsidRDefault="00B9359B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82EA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Рисование: «Салют Победы»</w:t>
            </w:r>
            <w:r w:rsidRPr="00282EA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282E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Задача: Использовать </w:t>
            </w:r>
            <w:r w:rsidRPr="00282E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смешанные техники рисования.</w:t>
            </w:r>
          </w:p>
          <w:p w14:paraId="633280A2" w14:textId="77777777" w:rsidR="0073197B" w:rsidRPr="00282EA2" w:rsidRDefault="00B9359B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82EA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Озн. с окр.: «Символы РК»</w:t>
            </w:r>
            <w:r w:rsidRPr="00282EA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282E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Закреплять знания о государственных символах.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237DB958" w14:textId="77777777" w:rsidR="0073197B" w:rsidRPr="00282EA2" w:rsidRDefault="00B9359B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82EA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Развитие речи: «Герои нашего края»</w:t>
            </w:r>
            <w:r w:rsidRPr="00282EA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282E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Воспитывать патриотизм и уважение к истории.</w:t>
            </w:r>
          </w:p>
          <w:p w14:paraId="293C2D6D" w14:textId="77777777" w:rsidR="0073197B" w:rsidRPr="00282EA2" w:rsidRDefault="00B9359B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82EA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Рисование: «Салют Победы»</w:t>
            </w:r>
            <w:r w:rsidRPr="00282EA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282E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Использовать смешанные те</w:t>
            </w:r>
            <w:r w:rsidRPr="00282E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хники рисования.</w:t>
            </w:r>
          </w:p>
          <w:p w14:paraId="04A77AE1" w14:textId="77777777" w:rsidR="0073197B" w:rsidRPr="00282EA2" w:rsidRDefault="00B9359B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82EA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Озн. с окр.: «Символы РК»</w:t>
            </w:r>
            <w:r w:rsidRPr="00282EA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282E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Закреплять знания о государственных символах.</w:t>
            </w:r>
          </w:p>
        </w:tc>
      </w:tr>
      <w:tr w:rsidR="00282EA2" w:rsidRPr="00282EA2" w14:paraId="6B477C58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30E07E9A" w14:textId="77777777" w:rsidR="0073197B" w:rsidRPr="00282EA2" w:rsidRDefault="00B935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82EA2">
              <w:rPr>
                <w:rFonts w:ascii="Times New Roman" w:hAnsi="Times New Roman" w:cs="Times New Roman"/>
                <w:b/>
                <w:sz w:val="24"/>
                <w:szCs w:val="24"/>
              </w:rPr>
              <w:t>Утренняя</w:t>
            </w:r>
            <w:proofErr w:type="spellEnd"/>
            <w:r w:rsidRPr="00282EA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82EA2">
              <w:rPr>
                <w:rFonts w:ascii="Times New Roman" w:hAnsi="Times New Roman" w:cs="Times New Roman"/>
                <w:b/>
                <w:sz w:val="24"/>
                <w:szCs w:val="24"/>
              </w:rPr>
              <w:t>гимнастика</w:t>
            </w:r>
            <w:proofErr w:type="spellEnd"/>
          </w:p>
        </w:tc>
        <w:tc>
          <w:tcPr>
            <w:tcW w:w="13070" w:type="dxa"/>
            <w:gridSpan w:val="5"/>
            <w:shd w:val="clear" w:color="auto" w:fill="F7FAFC"/>
          </w:tcPr>
          <w:p w14:paraId="2F65B117" w14:textId="77777777" w:rsidR="0073197B" w:rsidRPr="00282EA2" w:rsidRDefault="00B9359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82EA2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Комплекс утренних упражнений для старшей группы (двигательная активность, игровая деятельность).</w:t>
            </w:r>
          </w:p>
        </w:tc>
      </w:tr>
      <w:tr w:rsidR="00282EA2" w:rsidRPr="00282EA2" w14:paraId="04B68B63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307A36A1" w14:textId="77777777" w:rsidR="0073197B" w:rsidRPr="00282EA2" w:rsidRDefault="00B935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82EA2">
              <w:rPr>
                <w:rFonts w:ascii="Times New Roman" w:hAnsi="Times New Roman" w:cs="Times New Roman"/>
                <w:b/>
                <w:sz w:val="24"/>
                <w:szCs w:val="24"/>
              </w:rPr>
              <w:t>Завтрак</w:t>
            </w:r>
            <w:proofErr w:type="spellEnd"/>
          </w:p>
        </w:tc>
        <w:tc>
          <w:tcPr>
            <w:tcW w:w="13070" w:type="dxa"/>
            <w:gridSpan w:val="5"/>
            <w:shd w:val="clear" w:color="auto" w:fill="F7FAFC"/>
          </w:tcPr>
          <w:p w14:paraId="5B8E7F4D" w14:textId="77777777" w:rsidR="0073197B" w:rsidRPr="00282EA2" w:rsidRDefault="00B9359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82EA2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Привлечение внимания к </w:t>
            </w:r>
            <w:r w:rsidRPr="00282EA2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пище, следить за правильной осанкой за столом, формирование культурно-гигиенических навыков.</w:t>
            </w:r>
          </w:p>
        </w:tc>
      </w:tr>
      <w:tr w:rsidR="00282EA2" w:rsidRPr="00282EA2" w14:paraId="2DAF7A08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6A0E0358" w14:textId="77777777" w:rsidR="0073197B" w:rsidRPr="00282EA2" w:rsidRDefault="00B935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82EA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Подготовка</w:t>
            </w:r>
            <w:proofErr w:type="spellEnd"/>
            <w:r w:rsidRPr="00282EA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 </w:t>
            </w:r>
            <w:proofErr w:type="spellStart"/>
            <w:r w:rsidRPr="00282EA2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организованной</w:t>
            </w:r>
            <w:proofErr w:type="spellEnd"/>
            <w:r w:rsidRPr="00282EA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82EA2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деятельности</w:t>
            </w:r>
            <w:proofErr w:type="spellEnd"/>
          </w:p>
        </w:tc>
        <w:tc>
          <w:tcPr>
            <w:tcW w:w="13070" w:type="dxa"/>
            <w:gridSpan w:val="5"/>
            <w:shd w:val="clear" w:color="auto" w:fill="F7FAFC"/>
          </w:tcPr>
          <w:p w14:paraId="36A33185" w14:textId="77777777" w:rsidR="0073197B" w:rsidRPr="00282EA2" w:rsidRDefault="00B9359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82EA2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Развитие речи, познавательная и игровая мотивация.</w:t>
            </w:r>
          </w:p>
        </w:tc>
      </w:tr>
      <w:tr w:rsidR="00282EA2" w:rsidRPr="00282EA2" w14:paraId="481F4AEC" w14:textId="77777777">
        <w:trPr>
          <w:jc w:val="center"/>
        </w:trPr>
        <w:tc>
          <w:tcPr>
            <w:tcW w:w="2592" w:type="dxa"/>
            <w:shd w:val="clear" w:color="auto" w:fill="EDF2F7"/>
          </w:tcPr>
          <w:p w14:paraId="3FE96005" w14:textId="77777777" w:rsidR="0073197B" w:rsidRPr="00282EA2" w:rsidRDefault="00B935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82EA2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Организованная</w:t>
            </w:r>
            <w:proofErr w:type="spellEnd"/>
            <w:r w:rsidRPr="00282EA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82EA2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</w:t>
            </w:r>
            <w:proofErr w:type="spellEnd"/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771574DB" w14:textId="77777777" w:rsidR="0073197B" w:rsidRPr="00282EA2" w:rsidRDefault="00B9359B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82EA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Физическая культура</w:t>
            </w:r>
            <w:r w:rsidRPr="00282EA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282EA2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«Школа будущих батыро</w:t>
            </w:r>
            <w:r w:rsidRPr="00282EA2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в»</w:t>
            </w:r>
            <w:r w:rsidRPr="00282EA2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br/>
            </w:r>
            <w:r w:rsidRPr="00282E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Развивать ловкость и быструю реакцию</w:t>
            </w:r>
          </w:p>
          <w:p w14:paraId="0D30FBFC" w14:textId="77777777" w:rsidR="0073197B" w:rsidRPr="00282EA2" w:rsidRDefault="00B9359B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82EA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Основы грамоты</w:t>
            </w:r>
            <w:r w:rsidRPr="00282EA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282EA2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«Составление предложений»</w:t>
            </w:r>
            <w:r w:rsidRPr="00282EA2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br/>
            </w:r>
            <w:r w:rsidRPr="00282E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Составлять схемы предложений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2B3FA0EE" w14:textId="77777777" w:rsidR="0073197B" w:rsidRPr="00282EA2" w:rsidRDefault="00B9359B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82EA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Казахский язык</w:t>
            </w:r>
            <w:r w:rsidRPr="00282EA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282EA2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«Отан — менің туған үйім»</w:t>
            </w:r>
            <w:r w:rsidRPr="00282EA2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br/>
            </w:r>
            <w:r w:rsidRPr="00282E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Меңгерту: Отан, бейбітшілік, батыр</w:t>
            </w:r>
          </w:p>
          <w:p w14:paraId="430D8EA5" w14:textId="77777777" w:rsidR="0073197B" w:rsidRPr="00282EA2" w:rsidRDefault="00B9359B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82EA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Музыка</w:t>
            </w:r>
            <w:r w:rsidRPr="00282EA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282EA2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«Песни о Родине»</w:t>
            </w:r>
            <w:r w:rsidRPr="00282EA2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br/>
            </w:r>
            <w:r w:rsidRPr="00282E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Задача: </w:t>
            </w:r>
            <w:r w:rsidRPr="00282E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Исполнять торжественные и радостные песни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7A263504" w14:textId="77777777" w:rsidR="0073197B" w:rsidRPr="00282EA2" w:rsidRDefault="00B9359B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82EA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Математика</w:t>
            </w:r>
            <w:r w:rsidRPr="00282EA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282EA2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«Закрепление счета в пределах 10»</w:t>
            </w:r>
            <w:r w:rsidRPr="00282EA2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br/>
            </w:r>
            <w:r w:rsidRPr="00282E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Решение логических задач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26CCDBEE" w14:textId="77777777" w:rsidR="0073197B" w:rsidRPr="00282EA2" w:rsidRDefault="00B9359B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82EA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Музыка</w:t>
            </w:r>
            <w:r w:rsidRPr="00282EA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282EA2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«Праздничный вальс»</w:t>
            </w:r>
            <w:r w:rsidRPr="00282EA2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br/>
            </w:r>
            <w:r w:rsidRPr="00282E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Разучивать элементы танца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1C1E0E82" w14:textId="77777777" w:rsidR="0073197B" w:rsidRPr="00282EA2" w:rsidRDefault="00B9359B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82EA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Физическая культура</w:t>
            </w:r>
            <w:r w:rsidRPr="00282EA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282EA2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«Спортивные эстафеты»</w:t>
            </w:r>
            <w:r w:rsidRPr="00282EA2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br/>
            </w:r>
            <w:r w:rsidRPr="00282E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Воспитывать командный дух</w:t>
            </w:r>
          </w:p>
        </w:tc>
      </w:tr>
      <w:tr w:rsidR="00282EA2" w:rsidRPr="00282EA2" w14:paraId="4E9033F2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738A1453" w14:textId="77777777" w:rsidR="0073197B" w:rsidRPr="00282EA2" w:rsidRDefault="00B935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2EA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2-ой </w:t>
            </w:r>
            <w:proofErr w:type="spellStart"/>
            <w:r w:rsidRPr="00282EA2">
              <w:rPr>
                <w:rFonts w:ascii="Times New Roman" w:hAnsi="Times New Roman" w:cs="Times New Roman"/>
                <w:b/>
                <w:sz w:val="24"/>
                <w:szCs w:val="24"/>
              </w:rPr>
              <w:t>завтрак</w:t>
            </w:r>
            <w:proofErr w:type="spellEnd"/>
          </w:p>
        </w:tc>
        <w:tc>
          <w:tcPr>
            <w:tcW w:w="13070" w:type="dxa"/>
            <w:gridSpan w:val="5"/>
            <w:shd w:val="clear" w:color="auto" w:fill="F7FAFC"/>
          </w:tcPr>
          <w:p w14:paraId="133AB721" w14:textId="77777777" w:rsidR="0073197B" w:rsidRPr="00282EA2" w:rsidRDefault="00B9359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82EA2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Витаминизация, питьевой режим, формирование осанки.</w:t>
            </w:r>
          </w:p>
        </w:tc>
      </w:tr>
      <w:tr w:rsidR="00282EA2" w:rsidRPr="00282EA2" w14:paraId="27F14AA5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0D25A548" w14:textId="77777777" w:rsidR="0073197B" w:rsidRPr="00282EA2" w:rsidRDefault="00B935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82EA2">
              <w:rPr>
                <w:rFonts w:ascii="Times New Roman" w:hAnsi="Times New Roman" w:cs="Times New Roman"/>
                <w:b/>
                <w:sz w:val="24"/>
                <w:szCs w:val="24"/>
              </w:rPr>
              <w:t>Подготовка</w:t>
            </w:r>
            <w:proofErr w:type="spellEnd"/>
            <w:r w:rsidRPr="00282EA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 </w:t>
            </w:r>
            <w:proofErr w:type="spellStart"/>
            <w:r w:rsidRPr="00282EA2">
              <w:rPr>
                <w:rFonts w:ascii="Times New Roman" w:hAnsi="Times New Roman" w:cs="Times New Roman"/>
                <w:b/>
                <w:sz w:val="24"/>
                <w:szCs w:val="24"/>
              </w:rPr>
              <w:t>прогулке</w:t>
            </w:r>
            <w:proofErr w:type="spellEnd"/>
          </w:p>
        </w:tc>
        <w:tc>
          <w:tcPr>
            <w:tcW w:w="13070" w:type="dxa"/>
            <w:gridSpan w:val="5"/>
            <w:shd w:val="clear" w:color="auto" w:fill="F7FAFC"/>
          </w:tcPr>
          <w:p w14:paraId="784270E0" w14:textId="77777777" w:rsidR="0073197B" w:rsidRPr="00282EA2" w:rsidRDefault="00B9359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82EA2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Последовательное одевание, закрепление навыков самообслуживания.</w:t>
            </w:r>
          </w:p>
        </w:tc>
      </w:tr>
      <w:tr w:rsidR="00282EA2" w:rsidRPr="00282EA2" w14:paraId="19A1A4FC" w14:textId="77777777">
        <w:trPr>
          <w:jc w:val="center"/>
        </w:trPr>
        <w:tc>
          <w:tcPr>
            <w:tcW w:w="2592" w:type="dxa"/>
            <w:shd w:val="clear" w:color="auto" w:fill="EDF2F7"/>
          </w:tcPr>
          <w:p w14:paraId="6EC96CC9" w14:textId="77777777" w:rsidR="0073197B" w:rsidRPr="00282EA2" w:rsidRDefault="00B935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82EA2">
              <w:rPr>
                <w:rFonts w:ascii="Times New Roman" w:hAnsi="Times New Roman" w:cs="Times New Roman"/>
                <w:b/>
                <w:sz w:val="24"/>
                <w:szCs w:val="24"/>
              </w:rPr>
              <w:t>Прогулка</w:t>
            </w:r>
            <w:proofErr w:type="spellEnd"/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405F5AD9" w14:textId="77777777" w:rsidR="0073197B" w:rsidRPr="00282EA2" w:rsidRDefault="00B9359B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82EA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Карточка №1 «Наблюдение за цветением деревьев»</w:t>
            </w:r>
            <w:r w:rsidRPr="00282EA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282E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Задача: Формировать знания о майских </w:t>
            </w:r>
            <w:r w:rsidRPr="00282E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явлениях</w:t>
            </w:r>
            <w:r w:rsidRPr="00282E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82E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Труд: Полив растений на клумбе</w:t>
            </w:r>
            <w:r w:rsidRPr="00282E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82EA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П/и «Смелые военные»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252D0C2D" w14:textId="77777777" w:rsidR="0073197B" w:rsidRPr="00282EA2" w:rsidRDefault="00B9359B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82EA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Карточка №1 «Наблюдение за цветением деревьев»</w:t>
            </w:r>
            <w:r w:rsidRPr="00282EA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282E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Формировать знания о майских явлениях</w:t>
            </w:r>
            <w:r w:rsidRPr="00282E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82E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Труд: Полив растений на клумбе</w:t>
            </w:r>
            <w:r w:rsidRPr="00282E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82EA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П/и «Смелые военные»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4C38EFEA" w14:textId="77777777" w:rsidR="0073197B" w:rsidRPr="00282EA2" w:rsidRDefault="00B9359B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82EA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Карточка №1 «Наблюдение за цветением деревьев»</w:t>
            </w:r>
            <w:r w:rsidRPr="00282EA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282E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</w:t>
            </w:r>
            <w:r w:rsidRPr="00282E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ача: Формировать знания о майских явлениях</w:t>
            </w:r>
            <w:r w:rsidRPr="00282E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82E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Труд: Полив растений на клумбе</w:t>
            </w:r>
            <w:r w:rsidRPr="00282E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82EA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П/и «Смелые военные»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3F58CE7B" w14:textId="77777777" w:rsidR="0073197B" w:rsidRPr="00282EA2" w:rsidRDefault="00B9359B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82EA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Карточка №1 «Наблюдение за цветением деревьев»</w:t>
            </w:r>
            <w:r w:rsidRPr="00282EA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282E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Формировать знания о майских явлениях</w:t>
            </w:r>
            <w:r w:rsidRPr="00282E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82E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Труд: Полив растений на клумбе</w:t>
            </w:r>
            <w:r w:rsidRPr="00282E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82EA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П/и «Смелые военные»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4CF622CB" w14:textId="77777777" w:rsidR="0073197B" w:rsidRPr="00282EA2" w:rsidRDefault="00B9359B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82EA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Карточка №1 «Наб</w:t>
            </w:r>
            <w:r w:rsidRPr="00282EA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людение за цветением деревьев»</w:t>
            </w:r>
            <w:r w:rsidRPr="00282EA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282E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Формировать знания о майских явлениях</w:t>
            </w:r>
            <w:r w:rsidRPr="00282E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82E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Труд: Полив растений на клумбе</w:t>
            </w:r>
            <w:r w:rsidRPr="00282E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82EA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П/и «Смелые военные»</w:t>
            </w:r>
          </w:p>
        </w:tc>
      </w:tr>
      <w:tr w:rsidR="00282EA2" w:rsidRPr="00282EA2" w14:paraId="191B1822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694305DA" w14:textId="77777777" w:rsidR="0073197B" w:rsidRPr="00282EA2" w:rsidRDefault="00B935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82EA2">
              <w:rPr>
                <w:rFonts w:ascii="Times New Roman" w:hAnsi="Times New Roman" w:cs="Times New Roman"/>
                <w:b/>
                <w:sz w:val="24"/>
                <w:szCs w:val="24"/>
              </w:rPr>
              <w:t>Возвращение</w:t>
            </w:r>
            <w:proofErr w:type="spellEnd"/>
            <w:r w:rsidRPr="00282EA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282EA2">
              <w:rPr>
                <w:rFonts w:ascii="Times New Roman" w:hAnsi="Times New Roman" w:cs="Times New Roman"/>
                <w:b/>
                <w:sz w:val="24"/>
                <w:szCs w:val="24"/>
              </w:rPr>
              <w:t>обед</w:t>
            </w:r>
            <w:proofErr w:type="spellEnd"/>
          </w:p>
        </w:tc>
        <w:tc>
          <w:tcPr>
            <w:tcW w:w="13070" w:type="dxa"/>
            <w:gridSpan w:val="5"/>
            <w:shd w:val="clear" w:color="auto" w:fill="F7FAFC"/>
          </w:tcPr>
          <w:p w14:paraId="4B445FC6" w14:textId="77777777" w:rsidR="0073197B" w:rsidRPr="00282EA2" w:rsidRDefault="00B9359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82EA2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Раздевание, гигиенические процедуры, обед (воспитание культуры еды, правила этикета).</w:t>
            </w:r>
          </w:p>
        </w:tc>
      </w:tr>
      <w:tr w:rsidR="00282EA2" w:rsidRPr="00282EA2" w14:paraId="4BEA29CD" w14:textId="77777777">
        <w:trPr>
          <w:jc w:val="center"/>
        </w:trPr>
        <w:tc>
          <w:tcPr>
            <w:tcW w:w="2592" w:type="dxa"/>
            <w:shd w:val="clear" w:color="auto" w:fill="EDF2F7"/>
          </w:tcPr>
          <w:p w14:paraId="3F7984BA" w14:textId="77777777" w:rsidR="0073197B" w:rsidRPr="00282EA2" w:rsidRDefault="00B935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82EA2">
              <w:rPr>
                <w:rFonts w:ascii="Times New Roman" w:hAnsi="Times New Roman" w:cs="Times New Roman"/>
                <w:b/>
                <w:sz w:val="24"/>
                <w:szCs w:val="24"/>
              </w:rPr>
              <w:t>Дневной</w:t>
            </w:r>
            <w:proofErr w:type="spellEnd"/>
            <w:r w:rsidRPr="00282EA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82EA2">
              <w:rPr>
                <w:rFonts w:ascii="Times New Roman" w:hAnsi="Times New Roman" w:cs="Times New Roman"/>
                <w:b/>
                <w:sz w:val="24"/>
                <w:szCs w:val="24"/>
              </w:rPr>
              <w:t>сон</w:t>
            </w:r>
            <w:proofErr w:type="spellEnd"/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33E5AC23" w14:textId="77777777" w:rsidR="0073197B" w:rsidRPr="00282EA2" w:rsidRDefault="00B9359B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82E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Чтение рассказов о детях-героях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0D098905" w14:textId="77777777" w:rsidR="0073197B" w:rsidRPr="00282EA2" w:rsidRDefault="00B9359B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82EA2">
              <w:rPr>
                <w:rFonts w:ascii="Times New Roman" w:hAnsi="Times New Roman" w:cs="Times New Roman"/>
                <w:sz w:val="24"/>
                <w:szCs w:val="24"/>
              </w:rPr>
              <w:t>Слушание колыбельной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41DA312D" w14:textId="77777777" w:rsidR="0073197B" w:rsidRPr="00282EA2" w:rsidRDefault="00B9359B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82EA2">
              <w:rPr>
                <w:rFonts w:ascii="Times New Roman" w:hAnsi="Times New Roman" w:cs="Times New Roman"/>
                <w:sz w:val="24"/>
                <w:szCs w:val="24"/>
              </w:rPr>
              <w:t>Чтение С. Михалков «Былицы»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6A9D5334" w14:textId="77777777" w:rsidR="0073197B" w:rsidRPr="00282EA2" w:rsidRDefault="00B9359B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82EA2">
              <w:rPr>
                <w:rFonts w:ascii="Times New Roman" w:hAnsi="Times New Roman" w:cs="Times New Roman"/>
                <w:sz w:val="24"/>
                <w:szCs w:val="24"/>
              </w:rPr>
              <w:t>Звуки весеннего леса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308DD326" w14:textId="77777777" w:rsidR="0073197B" w:rsidRPr="00282EA2" w:rsidRDefault="00B9359B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82EA2">
              <w:rPr>
                <w:rFonts w:ascii="Times New Roman" w:hAnsi="Times New Roman" w:cs="Times New Roman"/>
                <w:sz w:val="24"/>
                <w:szCs w:val="24"/>
              </w:rPr>
              <w:t>Чтение сказки «Царевна-лягушка»</w:t>
            </w:r>
          </w:p>
        </w:tc>
      </w:tr>
      <w:tr w:rsidR="00282EA2" w:rsidRPr="00282EA2" w14:paraId="3E2328F9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715284DF" w14:textId="77777777" w:rsidR="0073197B" w:rsidRPr="00282EA2" w:rsidRDefault="00B935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82EA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Подъем</w:t>
            </w:r>
            <w:proofErr w:type="spellEnd"/>
            <w:r w:rsidRPr="00282EA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282EA2">
              <w:rPr>
                <w:rFonts w:ascii="Times New Roman" w:hAnsi="Times New Roman" w:cs="Times New Roman"/>
                <w:b/>
                <w:sz w:val="24"/>
                <w:szCs w:val="24"/>
              </w:rPr>
              <w:t>оздоровление</w:t>
            </w:r>
            <w:proofErr w:type="spellEnd"/>
          </w:p>
        </w:tc>
        <w:tc>
          <w:tcPr>
            <w:tcW w:w="13070" w:type="dxa"/>
            <w:gridSpan w:val="5"/>
            <w:shd w:val="clear" w:color="auto" w:fill="F7FAFC"/>
          </w:tcPr>
          <w:p w14:paraId="05C05255" w14:textId="77777777" w:rsidR="0073197B" w:rsidRPr="00282EA2" w:rsidRDefault="00B9359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82EA2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Гимнастика пробуждения, ходьба по ортопедическим дорожкам, гигиенические процедуры.</w:t>
            </w:r>
          </w:p>
        </w:tc>
      </w:tr>
      <w:tr w:rsidR="00282EA2" w:rsidRPr="00282EA2" w14:paraId="0D0B1D4E" w14:textId="77777777">
        <w:trPr>
          <w:jc w:val="center"/>
        </w:trPr>
        <w:tc>
          <w:tcPr>
            <w:tcW w:w="2592" w:type="dxa"/>
            <w:shd w:val="clear" w:color="auto" w:fill="EDF2F7"/>
          </w:tcPr>
          <w:p w14:paraId="65E7A4BB" w14:textId="77777777" w:rsidR="0073197B" w:rsidRPr="00282EA2" w:rsidRDefault="00B935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82EA2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</w:t>
            </w:r>
            <w:proofErr w:type="spellEnd"/>
            <w:r w:rsidRPr="00282EA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82EA2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</w:t>
            </w:r>
            <w:proofErr w:type="spellEnd"/>
            <w:r w:rsidRPr="00282EA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proofErr w:type="spellStart"/>
            <w:r w:rsidRPr="00282EA2">
              <w:rPr>
                <w:rFonts w:ascii="Times New Roman" w:hAnsi="Times New Roman" w:cs="Times New Roman"/>
                <w:b/>
                <w:sz w:val="24"/>
                <w:szCs w:val="24"/>
              </w:rPr>
              <w:t>вечер</w:t>
            </w:r>
            <w:proofErr w:type="spellEnd"/>
            <w:r w:rsidRPr="00282EA2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02A796B1" w14:textId="77777777" w:rsidR="0073197B" w:rsidRPr="00282EA2" w:rsidRDefault="00B9359B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82EA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Математика: «Ориентировка во времени»</w:t>
            </w:r>
            <w:r w:rsidRPr="00282EA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282E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Дни недели, времена года, месяцы.</w:t>
            </w:r>
          </w:p>
          <w:p w14:paraId="724CC855" w14:textId="77777777" w:rsidR="0073197B" w:rsidRPr="00282EA2" w:rsidRDefault="00B9359B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82EA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Лепка: «Голубь мира»</w:t>
            </w:r>
            <w:r w:rsidRPr="00282EA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282E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Передавать пропорции и пластику форм.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06AE6264" w14:textId="77777777" w:rsidR="0073197B" w:rsidRPr="00282EA2" w:rsidRDefault="00B9359B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82EA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Математика: «Ориентировка во времени»</w:t>
            </w:r>
            <w:r w:rsidRPr="00282EA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282E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Дни недели, времена года, месяцы.</w:t>
            </w:r>
          </w:p>
          <w:p w14:paraId="6B0143F5" w14:textId="77777777" w:rsidR="0073197B" w:rsidRPr="00282EA2" w:rsidRDefault="00B9359B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82EA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Лепка: «Голубь мира»</w:t>
            </w:r>
            <w:r w:rsidRPr="00282EA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282E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Передавать пропорции и пластику форм.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2A98FF99" w14:textId="77777777" w:rsidR="0073197B" w:rsidRPr="00282EA2" w:rsidRDefault="00B9359B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82EA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Математика: «Ориентировка во времени»</w:t>
            </w:r>
            <w:r w:rsidRPr="00282EA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282E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Дни недели, времена года, месяцы.</w:t>
            </w:r>
          </w:p>
          <w:p w14:paraId="4A925225" w14:textId="77777777" w:rsidR="0073197B" w:rsidRPr="00282EA2" w:rsidRDefault="00B9359B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82EA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Лепка: «Голубь мира»</w:t>
            </w:r>
            <w:r w:rsidRPr="00282EA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282E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Передавать пропорции и пластику форм.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6A662CCE" w14:textId="77777777" w:rsidR="0073197B" w:rsidRPr="00282EA2" w:rsidRDefault="00B9359B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82EA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Математика: «Ориентировка во времени»</w:t>
            </w:r>
            <w:r w:rsidRPr="00282EA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282E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</w:t>
            </w:r>
            <w:r w:rsidRPr="00282E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ча: Дни недели, времена года, месяцы.</w:t>
            </w:r>
          </w:p>
          <w:p w14:paraId="6CD1D318" w14:textId="77777777" w:rsidR="0073197B" w:rsidRPr="00282EA2" w:rsidRDefault="00B9359B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82EA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Лепка: «Голубь мира»</w:t>
            </w:r>
            <w:r w:rsidRPr="00282EA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282E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Передавать пропорции и пластику форм.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489C2E03" w14:textId="77777777" w:rsidR="0073197B" w:rsidRPr="00282EA2" w:rsidRDefault="00B9359B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82EA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Математика: «Ориентировка во времени»</w:t>
            </w:r>
            <w:r w:rsidRPr="00282EA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282E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Дни недели, времена года, месяцы.</w:t>
            </w:r>
          </w:p>
          <w:p w14:paraId="2A9E1151" w14:textId="77777777" w:rsidR="0073197B" w:rsidRPr="00282EA2" w:rsidRDefault="00B9359B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82EA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Лепка: «Голубь мира»</w:t>
            </w:r>
            <w:r w:rsidRPr="00282EA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282E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Передавать пропорции и пластику форм.</w:t>
            </w:r>
          </w:p>
        </w:tc>
      </w:tr>
      <w:tr w:rsidR="00282EA2" w:rsidRPr="00282EA2" w14:paraId="1BE3FBDA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7E6FFABF" w14:textId="77777777" w:rsidR="0073197B" w:rsidRPr="00282EA2" w:rsidRDefault="00B935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82EA2">
              <w:rPr>
                <w:rFonts w:ascii="Times New Roman" w:hAnsi="Times New Roman" w:cs="Times New Roman"/>
                <w:b/>
                <w:sz w:val="24"/>
                <w:szCs w:val="24"/>
              </w:rPr>
              <w:t>Ужи</w:t>
            </w:r>
            <w:r w:rsidRPr="00282EA2"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proofErr w:type="spellEnd"/>
          </w:p>
        </w:tc>
        <w:tc>
          <w:tcPr>
            <w:tcW w:w="13070" w:type="dxa"/>
            <w:gridSpan w:val="5"/>
            <w:shd w:val="clear" w:color="auto" w:fill="F7FAFC"/>
          </w:tcPr>
          <w:p w14:paraId="28F3612E" w14:textId="77777777" w:rsidR="0073197B" w:rsidRPr="00282EA2" w:rsidRDefault="00B9359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82EA2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Привлечение внимания детей к пище; индивидуальная работа по воспитанию культуры еды; правила этикета; оценка аккуратности.</w:t>
            </w:r>
          </w:p>
        </w:tc>
      </w:tr>
      <w:tr w:rsidR="00282EA2" w:rsidRPr="00282EA2" w14:paraId="7C8F8E29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1441A161" w14:textId="77777777" w:rsidR="0073197B" w:rsidRPr="00282EA2" w:rsidRDefault="00B935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82EA2">
              <w:rPr>
                <w:rFonts w:ascii="Times New Roman" w:hAnsi="Times New Roman" w:cs="Times New Roman"/>
                <w:b/>
                <w:sz w:val="24"/>
                <w:szCs w:val="24"/>
              </w:rPr>
              <w:t>Уход</w:t>
            </w:r>
            <w:proofErr w:type="spellEnd"/>
            <w:r w:rsidRPr="00282EA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82EA2">
              <w:rPr>
                <w:rFonts w:ascii="Times New Roman" w:hAnsi="Times New Roman" w:cs="Times New Roman"/>
                <w:b/>
                <w:sz w:val="24"/>
                <w:szCs w:val="24"/>
              </w:rPr>
              <w:t>детей</w:t>
            </w:r>
            <w:proofErr w:type="spellEnd"/>
            <w:r w:rsidRPr="00282EA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82EA2">
              <w:rPr>
                <w:rFonts w:ascii="Times New Roman" w:hAnsi="Times New Roman" w:cs="Times New Roman"/>
                <w:b/>
                <w:sz w:val="24"/>
                <w:szCs w:val="24"/>
              </w:rPr>
              <w:t>домой</w:t>
            </w:r>
            <w:proofErr w:type="spellEnd"/>
          </w:p>
        </w:tc>
        <w:tc>
          <w:tcPr>
            <w:tcW w:w="13070" w:type="dxa"/>
            <w:gridSpan w:val="5"/>
            <w:shd w:val="clear" w:color="auto" w:fill="F7FAFC"/>
          </w:tcPr>
          <w:p w14:paraId="34D8CF25" w14:textId="77777777" w:rsidR="0073197B" w:rsidRPr="00282EA2" w:rsidRDefault="00B9359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82EA2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Информирование родителей о достижениях ребенка, ответы на вопросы, давать советы.</w:t>
            </w:r>
          </w:p>
        </w:tc>
      </w:tr>
    </w:tbl>
    <w:p w14:paraId="2A4DC54A" w14:textId="77777777" w:rsidR="0073197B" w:rsidRPr="00282EA2" w:rsidRDefault="00B9359B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282EA2">
        <w:rPr>
          <w:rFonts w:ascii="Times New Roman" w:hAnsi="Times New Roman" w:cs="Times New Roman"/>
          <w:sz w:val="24"/>
          <w:szCs w:val="24"/>
          <w:lang w:val="ru-RU"/>
        </w:rPr>
        <w:br w:type="page"/>
      </w:r>
    </w:p>
    <w:p w14:paraId="04966E3F" w14:textId="77777777" w:rsidR="0073197B" w:rsidRPr="00282EA2" w:rsidRDefault="00B9359B">
      <w:pPr>
        <w:spacing w:after="4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282EA2">
        <w:rPr>
          <w:rFonts w:ascii="Times New Roman" w:hAnsi="Times New Roman" w:cs="Times New Roman"/>
          <w:b/>
          <w:sz w:val="24"/>
          <w:szCs w:val="24"/>
          <w:lang w:val="ru-RU"/>
        </w:rPr>
        <w:lastRenderedPageBreak/>
        <w:t xml:space="preserve">ЦИКЛОГРАММА </w:t>
      </w:r>
      <w:r w:rsidRPr="00282EA2">
        <w:rPr>
          <w:rFonts w:ascii="Times New Roman" w:hAnsi="Times New Roman" w:cs="Times New Roman"/>
          <w:b/>
          <w:sz w:val="24"/>
          <w:szCs w:val="24"/>
          <w:lang w:val="ru-RU"/>
        </w:rPr>
        <w:t>ВОСПИТАТЕЛЬНО-ОБРАЗОВАТЕЛЬНОГО ПРОЦЕССА — МАЙ 2025 Г.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7776"/>
        <w:gridCol w:w="7776"/>
      </w:tblGrid>
      <w:tr w:rsidR="00282EA2" w:rsidRPr="00282EA2" w14:paraId="406FD77F" w14:textId="77777777">
        <w:trPr>
          <w:jc w:val="center"/>
        </w:trPr>
        <w:tc>
          <w:tcPr>
            <w:tcW w:w="7776" w:type="dxa"/>
            <w:shd w:val="clear" w:color="auto" w:fill="F0F4F8"/>
            <w:tcMar>
              <w:top w:w="50" w:type="dxa"/>
              <w:left w:w="80" w:type="dxa"/>
              <w:bottom w:w="50" w:type="dxa"/>
              <w:right w:w="80" w:type="dxa"/>
            </w:tcMar>
          </w:tcPr>
          <w:p w14:paraId="1A100982" w14:textId="77777777" w:rsidR="0073197B" w:rsidRPr="00282EA2" w:rsidRDefault="00B9359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82EA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Организация образования: ТОО ясли-сад «</w:t>
            </w:r>
            <w:r w:rsidRPr="00282EA2">
              <w:rPr>
                <w:rFonts w:ascii="Times New Roman" w:hAnsi="Times New Roman" w:cs="Times New Roman"/>
                <w:b/>
                <w:sz w:val="24"/>
                <w:szCs w:val="24"/>
              </w:rPr>
              <w:t>Tamos</w:t>
            </w:r>
            <w:r w:rsidRPr="00282EA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282EA2">
              <w:rPr>
                <w:rFonts w:ascii="Times New Roman" w:hAnsi="Times New Roman" w:cs="Times New Roman"/>
                <w:b/>
                <w:sz w:val="24"/>
                <w:szCs w:val="24"/>
              </w:rPr>
              <w:t>kids</w:t>
            </w:r>
            <w:r w:rsidRPr="00282EA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»</w:t>
            </w:r>
          </w:p>
        </w:tc>
        <w:tc>
          <w:tcPr>
            <w:tcW w:w="7776" w:type="dxa"/>
            <w:shd w:val="clear" w:color="auto" w:fill="F0F4F8"/>
            <w:tcMar>
              <w:top w:w="50" w:type="dxa"/>
              <w:left w:w="80" w:type="dxa"/>
              <w:bottom w:w="50" w:type="dxa"/>
              <w:right w:w="80" w:type="dxa"/>
            </w:tcMar>
          </w:tcPr>
          <w:p w14:paraId="7449708D" w14:textId="77777777" w:rsidR="0073197B" w:rsidRPr="00282EA2" w:rsidRDefault="00B9359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82EA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На какой период составлен план: 4 неделя (26.05 - 30.05.2025 г.)</w:t>
            </w:r>
          </w:p>
        </w:tc>
      </w:tr>
      <w:tr w:rsidR="00282EA2" w:rsidRPr="00282EA2" w14:paraId="37F5DB27" w14:textId="77777777">
        <w:trPr>
          <w:jc w:val="center"/>
        </w:trPr>
        <w:tc>
          <w:tcPr>
            <w:tcW w:w="7776" w:type="dxa"/>
            <w:shd w:val="clear" w:color="auto" w:fill="F0F4F8"/>
            <w:tcMar>
              <w:top w:w="50" w:type="dxa"/>
              <w:left w:w="80" w:type="dxa"/>
              <w:bottom w:w="50" w:type="dxa"/>
              <w:right w:w="80" w:type="dxa"/>
            </w:tcMar>
          </w:tcPr>
          <w:p w14:paraId="1DAAE9CC" w14:textId="77777777" w:rsidR="0073197B" w:rsidRPr="00282EA2" w:rsidRDefault="00B9359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82EA2">
              <w:rPr>
                <w:rFonts w:ascii="Times New Roman" w:hAnsi="Times New Roman" w:cs="Times New Roman"/>
                <w:b/>
                <w:sz w:val="24"/>
                <w:szCs w:val="24"/>
              </w:rPr>
              <w:t>Старшая</w:t>
            </w:r>
            <w:proofErr w:type="spellEnd"/>
            <w:r w:rsidRPr="00282EA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82EA2">
              <w:rPr>
                <w:rFonts w:ascii="Times New Roman" w:hAnsi="Times New Roman" w:cs="Times New Roman"/>
                <w:b/>
                <w:sz w:val="24"/>
                <w:szCs w:val="24"/>
              </w:rPr>
              <w:t>группа</w:t>
            </w:r>
            <w:proofErr w:type="spellEnd"/>
            <w:r w:rsidRPr="00282EA2">
              <w:rPr>
                <w:rFonts w:ascii="Times New Roman" w:hAnsi="Times New Roman" w:cs="Times New Roman"/>
                <w:b/>
                <w:sz w:val="24"/>
                <w:szCs w:val="24"/>
              </w:rPr>
              <w:t>: «</w:t>
            </w:r>
            <w:proofErr w:type="spellStart"/>
            <w:r w:rsidRPr="00282EA2">
              <w:rPr>
                <w:rFonts w:ascii="Times New Roman" w:hAnsi="Times New Roman" w:cs="Times New Roman"/>
                <w:b/>
                <w:sz w:val="24"/>
                <w:szCs w:val="24"/>
              </w:rPr>
              <w:t>Знайки</w:t>
            </w:r>
            <w:proofErr w:type="spellEnd"/>
            <w:r w:rsidRPr="00282EA2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7776" w:type="dxa"/>
            <w:shd w:val="clear" w:color="auto" w:fill="F0F4F8"/>
            <w:tcMar>
              <w:top w:w="50" w:type="dxa"/>
              <w:left w:w="80" w:type="dxa"/>
              <w:bottom w:w="50" w:type="dxa"/>
              <w:right w:w="80" w:type="dxa"/>
            </w:tcMar>
          </w:tcPr>
          <w:p w14:paraId="40D7F59A" w14:textId="77777777" w:rsidR="0073197B" w:rsidRPr="00282EA2" w:rsidRDefault="00B9359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82EA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Тема недели: Скоро лето! Скоро в школу!</w:t>
            </w:r>
          </w:p>
        </w:tc>
      </w:tr>
    </w:tbl>
    <w:p w14:paraId="6DE54893" w14:textId="77777777" w:rsidR="0073197B" w:rsidRPr="00282EA2" w:rsidRDefault="0073197B">
      <w:pPr>
        <w:spacing w:after="40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592"/>
        <w:gridCol w:w="2592"/>
        <w:gridCol w:w="2592"/>
        <w:gridCol w:w="2592"/>
        <w:gridCol w:w="2592"/>
        <w:gridCol w:w="2702"/>
      </w:tblGrid>
      <w:tr w:rsidR="00282EA2" w:rsidRPr="00282EA2" w14:paraId="5C01FCDB" w14:textId="77777777">
        <w:trPr>
          <w:jc w:val="center"/>
        </w:trPr>
        <w:tc>
          <w:tcPr>
            <w:tcW w:w="2592" w:type="dxa"/>
            <w:shd w:val="clear" w:color="auto" w:fill="DCE6F1"/>
          </w:tcPr>
          <w:p w14:paraId="101E0E57" w14:textId="77777777" w:rsidR="0073197B" w:rsidRPr="00282EA2" w:rsidRDefault="00B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EA2">
              <w:rPr>
                <w:rFonts w:ascii="Times New Roman" w:hAnsi="Times New Roman" w:cs="Times New Roman"/>
                <w:b/>
                <w:sz w:val="24"/>
                <w:szCs w:val="24"/>
              </w:rPr>
              <w:t>Режим дня</w:t>
            </w:r>
          </w:p>
        </w:tc>
        <w:tc>
          <w:tcPr>
            <w:tcW w:w="2592" w:type="dxa"/>
            <w:shd w:val="clear" w:color="auto" w:fill="EDF2F7"/>
          </w:tcPr>
          <w:p w14:paraId="6C18D879" w14:textId="77777777" w:rsidR="0073197B" w:rsidRPr="00282EA2" w:rsidRDefault="00B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EA2">
              <w:rPr>
                <w:rFonts w:ascii="Times New Roman" w:hAnsi="Times New Roman" w:cs="Times New Roman"/>
                <w:b/>
                <w:sz w:val="24"/>
                <w:szCs w:val="24"/>
              </w:rPr>
              <w:t>Понедель</w:t>
            </w:r>
            <w:r w:rsidRPr="00282EA2">
              <w:rPr>
                <w:rFonts w:ascii="Times New Roman" w:hAnsi="Times New Roman" w:cs="Times New Roman"/>
                <w:b/>
                <w:sz w:val="24"/>
                <w:szCs w:val="24"/>
              </w:rPr>
              <w:t>ник 26.05</w:t>
            </w:r>
          </w:p>
        </w:tc>
        <w:tc>
          <w:tcPr>
            <w:tcW w:w="2592" w:type="dxa"/>
            <w:shd w:val="clear" w:color="auto" w:fill="EDF2F7"/>
          </w:tcPr>
          <w:p w14:paraId="103594FE" w14:textId="77777777" w:rsidR="0073197B" w:rsidRPr="00282EA2" w:rsidRDefault="00B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EA2">
              <w:rPr>
                <w:rFonts w:ascii="Times New Roman" w:hAnsi="Times New Roman" w:cs="Times New Roman"/>
                <w:b/>
                <w:sz w:val="24"/>
                <w:szCs w:val="24"/>
              </w:rPr>
              <w:t>Вторник 27.05</w:t>
            </w:r>
          </w:p>
        </w:tc>
        <w:tc>
          <w:tcPr>
            <w:tcW w:w="2592" w:type="dxa"/>
            <w:shd w:val="clear" w:color="auto" w:fill="EDF2F7"/>
          </w:tcPr>
          <w:p w14:paraId="72A191A3" w14:textId="77777777" w:rsidR="0073197B" w:rsidRPr="00282EA2" w:rsidRDefault="00B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EA2">
              <w:rPr>
                <w:rFonts w:ascii="Times New Roman" w:hAnsi="Times New Roman" w:cs="Times New Roman"/>
                <w:b/>
                <w:sz w:val="24"/>
                <w:szCs w:val="24"/>
              </w:rPr>
              <w:t>Среда 28.05</w:t>
            </w:r>
          </w:p>
        </w:tc>
        <w:tc>
          <w:tcPr>
            <w:tcW w:w="2592" w:type="dxa"/>
            <w:shd w:val="clear" w:color="auto" w:fill="EDF2F7"/>
          </w:tcPr>
          <w:p w14:paraId="3B5D115A" w14:textId="77777777" w:rsidR="0073197B" w:rsidRPr="00282EA2" w:rsidRDefault="00B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EA2">
              <w:rPr>
                <w:rFonts w:ascii="Times New Roman" w:hAnsi="Times New Roman" w:cs="Times New Roman"/>
                <w:b/>
                <w:sz w:val="24"/>
                <w:szCs w:val="24"/>
              </w:rPr>
              <w:t>Четверг 29.05</w:t>
            </w:r>
          </w:p>
        </w:tc>
        <w:tc>
          <w:tcPr>
            <w:tcW w:w="2592" w:type="dxa"/>
            <w:shd w:val="clear" w:color="auto" w:fill="EDF2F7"/>
          </w:tcPr>
          <w:p w14:paraId="7C6F7C56" w14:textId="77777777" w:rsidR="0073197B" w:rsidRPr="00282EA2" w:rsidRDefault="00B93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EA2">
              <w:rPr>
                <w:rFonts w:ascii="Times New Roman" w:hAnsi="Times New Roman" w:cs="Times New Roman"/>
                <w:b/>
                <w:sz w:val="24"/>
                <w:szCs w:val="24"/>
              </w:rPr>
              <w:t>Пятница 30.05</w:t>
            </w:r>
          </w:p>
        </w:tc>
      </w:tr>
      <w:tr w:rsidR="00282EA2" w:rsidRPr="00282EA2" w14:paraId="0326E0E8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534E4316" w14:textId="77777777" w:rsidR="0073197B" w:rsidRPr="00282EA2" w:rsidRDefault="00B935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82EA2">
              <w:rPr>
                <w:rFonts w:ascii="Times New Roman" w:hAnsi="Times New Roman" w:cs="Times New Roman"/>
                <w:b/>
                <w:sz w:val="24"/>
                <w:szCs w:val="24"/>
              </w:rPr>
              <w:t>Приём</w:t>
            </w:r>
            <w:proofErr w:type="spellEnd"/>
            <w:r w:rsidRPr="00282EA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82EA2">
              <w:rPr>
                <w:rFonts w:ascii="Times New Roman" w:hAnsi="Times New Roman" w:cs="Times New Roman"/>
                <w:b/>
                <w:sz w:val="24"/>
                <w:szCs w:val="24"/>
              </w:rPr>
              <w:t>детей</w:t>
            </w:r>
            <w:proofErr w:type="spellEnd"/>
          </w:p>
        </w:tc>
        <w:tc>
          <w:tcPr>
            <w:tcW w:w="13070" w:type="dxa"/>
            <w:gridSpan w:val="5"/>
            <w:shd w:val="clear" w:color="auto" w:fill="F7FAFC"/>
          </w:tcPr>
          <w:p w14:paraId="7C70818C" w14:textId="77777777" w:rsidR="0073197B" w:rsidRPr="00282EA2" w:rsidRDefault="00B9359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82EA2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Встреча детей с хорошим настроением. Создание благоприятной обстановки. Беседа о настроении ребёнка, приобщение к выражению личного мнения.</w:t>
            </w:r>
          </w:p>
        </w:tc>
      </w:tr>
      <w:tr w:rsidR="00282EA2" w:rsidRPr="00282EA2" w14:paraId="075F6CBA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058EE04D" w14:textId="77777777" w:rsidR="0073197B" w:rsidRPr="00282EA2" w:rsidRDefault="00B935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82EA2">
              <w:rPr>
                <w:rFonts w:ascii="Times New Roman" w:hAnsi="Times New Roman" w:cs="Times New Roman"/>
                <w:b/>
                <w:sz w:val="24"/>
                <w:szCs w:val="24"/>
              </w:rPr>
              <w:t>Беседа</w:t>
            </w:r>
            <w:proofErr w:type="spellEnd"/>
            <w:r w:rsidRPr="00282EA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 </w:t>
            </w:r>
            <w:proofErr w:type="spellStart"/>
            <w:r w:rsidRPr="00282EA2">
              <w:rPr>
                <w:rFonts w:ascii="Times New Roman" w:hAnsi="Times New Roman" w:cs="Times New Roman"/>
                <w:b/>
                <w:sz w:val="24"/>
                <w:szCs w:val="24"/>
              </w:rPr>
              <w:t>родителями</w:t>
            </w:r>
            <w:proofErr w:type="spellEnd"/>
          </w:p>
        </w:tc>
        <w:tc>
          <w:tcPr>
            <w:tcW w:w="13070" w:type="dxa"/>
            <w:gridSpan w:val="5"/>
            <w:shd w:val="clear" w:color="auto" w:fill="F7FAFC"/>
          </w:tcPr>
          <w:p w14:paraId="553FB068" w14:textId="77777777" w:rsidR="0073197B" w:rsidRPr="00282EA2" w:rsidRDefault="00B9359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82EA2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Беседы по </w:t>
            </w:r>
            <w:r w:rsidRPr="00282EA2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вопросам здоровья, домашнего режима дня, воспитания, развития и достижений детей; индивидуальные консультации.</w:t>
            </w:r>
          </w:p>
        </w:tc>
      </w:tr>
      <w:tr w:rsidR="00282EA2" w:rsidRPr="00282EA2" w14:paraId="53215628" w14:textId="77777777">
        <w:trPr>
          <w:jc w:val="center"/>
        </w:trPr>
        <w:tc>
          <w:tcPr>
            <w:tcW w:w="2592" w:type="dxa"/>
            <w:shd w:val="clear" w:color="auto" w:fill="EDF2F7"/>
          </w:tcPr>
          <w:p w14:paraId="72DAD5C9" w14:textId="77777777" w:rsidR="0073197B" w:rsidRPr="00282EA2" w:rsidRDefault="00B935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82EA2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</w:t>
            </w:r>
            <w:proofErr w:type="spellEnd"/>
            <w:r w:rsidRPr="00282EA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82EA2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</w:t>
            </w:r>
            <w:proofErr w:type="spellEnd"/>
            <w:r w:rsidRPr="00282EA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proofErr w:type="spellStart"/>
            <w:r w:rsidRPr="00282EA2">
              <w:rPr>
                <w:rFonts w:ascii="Times New Roman" w:hAnsi="Times New Roman" w:cs="Times New Roman"/>
                <w:b/>
                <w:sz w:val="24"/>
                <w:szCs w:val="24"/>
              </w:rPr>
              <w:t>утро</w:t>
            </w:r>
            <w:proofErr w:type="spellEnd"/>
            <w:r w:rsidRPr="00282EA2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50488564" w14:textId="77777777" w:rsidR="0073197B" w:rsidRPr="00282EA2" w:rsidRDefault="00B9359B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82EA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Развитие речи: «Герои нашего края»</w:t>
            </w:r>
            <w:r w:rsidRPr="00282EA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282E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Воспитывать патриотизм и уважение к истории.</w:t>
            </w:r>
          </w:p>
          <w:p w14:paraId="09323376" w14:textId="77777777" w:rsidR="0073197B" w:rsidRPr="00282EA2" w:rsidRDefault="00B9359B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82EA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Рисование: «Салют По</w:t>
            </w:r>
            <w:r w:rsidRPr="00282EA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беды»</w:t>
            </w:r>
            <w:r w:rsidRPr="00282EA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282E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Использовать смешанные техники рисования.</w:t>
            </w:r>
          </w:p>
          <w:p w14:paraId="65ECD915" w14:textId="77777777" w:rsidR="0073197B" w:rsidRPr="00282EA2" w:rsidRDefault="00B9359B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82EA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Озн. с окр.: «Символы РК»</w:t>
            </w:r>
            <w:r w:rsidRPr="00282EA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282E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Закреплять знания о государственных символах.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4A50E2B4" w14:textId="77777777" w:rsidR="0073197B" w:rsidRPr="00282EA2" w:rsidRDefault="00B9359B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82EA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Развитие речи: «Герои нашего края»</w:t>
            </w:r>
            <w:r w:rsidRPr="00282EA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282E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Воспитывать патриотизм и уважение к истории.</w:t>
            </w:r>
          </w:p>
          <w:p w14:paraId="1C15F8B2" w14:textId="77777777" w:rsidR="0073197B" w:rsidRPr="00282EA2" w:rsidRDefault="00B9359B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82EA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Рисование: «Салют Победы»</w:t>
            </w:r>
            <w:r w:rsidRPr="00282EA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282E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r w:rsidRPr="00282E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Использовать смешанные техники рисования.</w:t>
            </w:r>
          </w:p>
          <w:p w14:paraId="11F28E52" w14:textId="77777777" w:rsidR="0073197B" w:rsidRPr="00282EA2" w:rsidRDefault="00B9359B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82EA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Озн. с окр.: «Символы РК»</w:t>
            </w:r>
            <w:r w:rsidRPr="00282EA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282E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Закреплять знания о государственных символах.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214AA879" w14:textId="77777777" w:rsidR="0073197B" w:rsidRPr="00282EA2" w:rsidRDefault="00B9359B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82EA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Развитие речи: «Герои нашего края»</w:t>
            </w:r>
            <w:r w:rsidRPr="00282EA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282E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Воспитывать патриотизм и уважение к истории.</w:t>
            </w:r>
          </w:p>
          <w:p w14:paraId="482DE4C7" w14:textId="77777777" w:rsidR="0073197B" w:rsidRPr="00282EA2" w:rsidRDefault="00B9359B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82EA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Рисование: «Салют Победы»</w:t>
            </w:r>
            <w:r w:rsidRPr="00282EA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282E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Задача: </w:t>
            </w:r>
            <w:r w:rsidRPr="00282E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смешанные техники рисования.</w:t>
            </w:r>
          </w:p>
          <w:p w14:paraId="23AE7053" w14:textId="77777777" w:rsidR="0073197B" w:rsidRPr="00282EA2" w:rsidRDefault="00B9359B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82EA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Озн. с окр.: «Символы РК»</w:t>
            </w:r>
            <w:r w:rsidRPr="00282EA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282E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Закреплять знания о государственных символах.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7617E54F" w14:textId="77777777" w:rsidR="0073197B" w:rsidRPr="00282EA2" w:rsidRDefault="00B9359B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82EA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Развитие речи: «Герои нашего края»</w:t>
            </w:r>
            <w:r w:rsidRPr="00282EA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282E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Воспитывать патриотизм и уважение к истории.</w:t>
            </w:r>
          </w:p>
          <w:p w14:paraId="0DC4FAA5" w14:textId="77777777" w:rsidR="0073197B" w:rsidRPr="00282EA2" w:rsidRDefault="00B9359B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82EA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Рисование: «Салют Победы»</w:t>
            </w:r>
            <w:r w:rsidRPr="00282EA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282E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Использовать</w:t>
            </w:r>
            <w:r w:rsidRPr="00282E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смешанные техники рисования.</w:t>
            </w:r>
          </w:p>
          <w:p w14:paraId="58D031A1" w14:textId="77777777" w:rsidR="0073197B" w:rsidRPr="00282EA2" w:rsidRDefault="00B9359B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82EA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Озн. с окр.: «Символы РК»</w:t>
            </w:r>
            <w:r w:rsidRPr="00282EA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282E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Закреплять знания о государственных символах.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460CD557" w14:textId="77777777" w:rsidR="0073197B" w:rsidRPr="00282EA2" w:rsidRDefault="00B9359B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82EA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Развитие речи: «Герои нашего края»</w:t>
            </w:r>
            <w:r w:rsidRPr="00282EA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282E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Воспитывать патриотизм и уважение к истории.</w:t>
            </w:r>
          </w:p>
          <w:p w14:paraId="75613B00" w14:textId="77777777" w:rsidR="0073197B" w:rsidRPr="00282EA2" w:rsidRDefault="00B9359B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82EA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Рисование: «Салют Победы»</w:t>
            </w:r>
            <w:r w:rsidRPr="00282EA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282E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Использовать смешанные т</w:t>
            </w:r>
            <w:r w:rsidRPr="00282E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ехники рисования.</w:t>
            </w:r>
          </w:p>
          <w:p w14:paraId="2E216B62" w14:textId="77777777" w:rsidR="0073197B" w:rsidRPr="00282EA2" w:rsidRDefault="00B9359B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82EA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Озн. с окр.: «Символы РК»</w:t>
            </w:r>
            <w:r w:rsidRPr="00282EA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282E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Закреплять знания о государственных символах.</w:t>
            </w:r>
          </w:p>
        </w:tc>
      </w:tr>
      <w:tr w:rsidR="00282EA2" w:rsidRPr="00282EA2" w14:paraId="4BD31C55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40F32847" w14:textId="77777777" w:rsidR="0073197B" w:rsidRPr="00282EA2" w:rsidRDefault="00B935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82EA2">
              <w:rPr>
                <w:rFonts w:ascii="Times New Roman" w:hAnsi="Times New Roman" w:cs="Times New Roman"/>
                <w:b/>
                <w:sz w:val="24"/>
                <w:szCs w:val="24"/>
              </w:rPr>
              <w:t>Утренняя</w:t>
            </w:r>
            <w:proofErr w:type="spellEnd"/>
            <w:r w:rsidRPr="00282EA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82EA2">
              <w:rPr>
                <w:rFonts w:ascii="Times New Roman" w:hAnsi="Times New Roman" w:cs="Times New Roman"/>
                <w:b/>
                <w:sz w:val="24"/>
                <w:szCs w:val="24"/>
              </w:rPr>
              <w:t>гимнастика</w:t>
            </w:r>
            <w:proofErr w:type="spellEnd"/>
          </w:p>
        </w:tc>
        <w:tc>
          <w:tcPr>
            <w:tcW w:w="13070" w:type="dxa"/>
            <w:gridSpan w:val="5"/>
            <w:shd w:val="clear" w:color="auto" w:fill="F7FAFC"/>
          </w:tcPr>
          <w:p w14:paraId="4B5D0D46" w14:textId="77777777" w:rsidR="0073197B" w:rsidRPr="00282EA2" w:rsidRDefault="00B9359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82EA2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Комплекс утренних упражнений для старшей группы (двигательная активность, игровая деятельность).</w:t>
            </w:r>
          </w:p>
        </w:tc>
      </w:tr>
      <w:tr w:rsidR="00282EA2" w:rsidRPr="00282EA2" w14:paraId="6DDFE5BE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7CF2C3EA" w14:textId="77777777" w:rsidR="0073197B" w:rsidRPr="00282EA2" w:rsidRDefault="00B935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82EA2">
              <w:rPr>
                <w:rFonts w:ascii="Times New Roman" w:hAnsi="Times New Roman" w:cs="Times New Roman"/>
                <w:b/>
                <w:sz w:val="24"/>
                <w:szCs w:val="24"/>
              </w:rPr>
              <w:t>Завтрак</w:t>
            </w:r>
            <w:proofErr w:type="spellEnd"/>
          </w:p>
        </w:tc>
        <w:tc>
          <w:tcPr>
            <w:tcW w:w="13070" w:type="dxa"/>
            <w:gridSpan w:val="5"/>
            <w:shd w:val="clear" w:color="auto" w:fill="F7FAFC"/>
          </w:tcPr>
          <w:p w14:paraId="0852DC73" w14:textId="77777777" w:rsidR="0073197B" w:rsidRPr="00282EA2" w:rsidRDefault="00B9359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82EA2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Привлечение внимания к </w:t>
            </w:r>
            <w:r w:rsidRPr="00282EA2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пище, следить за правильной осанкой за столом, формирование культурно-гигиенических навыков.</w:t>
            </w:r>
          </w:p>
        </w:tc>
      </w:tr>
      <w:tr w:rsidR="00282EA2" w:rsidRPr="00282EA2" w14:paraId="6F2BE7FF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417D8C2E" w14:textId="77777777" w:rsidR="0073197B" w:rsidRPr="00282EA2" w:rsidRDefault="00B935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82EA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Подготовка</w:t>
            </w:r>
            <w:proofErr w:type="spellEnd"/>
            <w:r w:rsidRPr="00282EA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 </w:t>
            </w:r>
            <w:proofErr w:type="spellStart"/>
            <w:r w:rsidRPr="00282EA2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организованной</w:t>
            </w:r>
            <w:proofErr w:type="spellEnd"/>
            <w:r w:rsidRPr="00282EA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82EA2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деятельности</w:t>
            </w:r>
            <w:proofErr w:type="spellEnd"/>
          </w:p>
        </w:tc>
        <w:tc>
          <w:tcPr>
            <w:tcW w:w="13070" w:type="dxa"/>
            <w:gridSpan w:val="5"/>
            <w:shd w:val="clear" w:color="auto" w:fill="F7FAFC"/>
          </w:tcPr>
          <w:p w14:paraId="087798C1" w14:textId="77777777" w:rsidR="0073197B" w:rsidRPr="00282EA2" w:rsidRDefault="00B9359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82EA2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Развитие речи, познавательная и игровая мотивация.</w:t>
            </w:r>
          </w:p>
        </w:tc>
      </w:tr>
      <w:tr w:rsidR="00282EA2" w:rsidRPr="00282EA2" w14:paraId="5CFF16DF" w14:textId="77777777">
        <w:trPr>
          <w:jc w:val="center"/>
        </w:trPr>
        <w:tc>
          <w:tcPr>
            <w:tcW w:w="2592" w:type="dxa"/>
            <w:shd w:val="clear" w:color="auto" w:fill="EDF2F7"/>
          </w:tcPr>
          <w:p w14:paraId="02701136" w14:textId="77777777" w:rsidR="0073197B" w:rsidRPr="00282EA2" w:rsidRDefault="00B935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82EA2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Организованная</w:t>
            </w:r>
            <w:proofErr w:type="spellEnd"/>
            <w:r w:rsidRPr="00282EA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82EA2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</w:t>
            </w:r>
            <w:proofErr w:type="spellEnd"/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2050E391" w14:textId="77777777" w:rsidR="0073197B" w:rsidRPr="00282EA2" w:rsidRDefault="00B9359B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82EA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Физическая культура</w:t>
            </w:r>
            <w:r w:rsidRPr="00282EA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282EA2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«Школа будущих батыро</w:t>
            </w:r>
            <w:r w:rsidRPr="00282EA2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в»</w:t>
            </w:r>
            <w:r w:rsidRPr="00282EA2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br/>
            </w:r>
            <w:r w:rsidRPr="00282E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Развивать ловкость и быструю реакцию</w:t>
            </w:r>
          </w:p>
          <w:p w14:paraId="5A36E5D4" w14:textId="77777777" w:rsidR="0073197B" w:rsidRPr="00282EA2" w:rsidRDefault="00B9359B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82EA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Основы грамоты</w:t>
            </w:r>
            <w:r w:rsidRPr="00282EA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282EA2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«Составление предложений»</w:t>
            </w:r>
            <w:r w:rsidRPr="00282EA2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br/>
            </w:r>
            <w:r w:rsidRPr="00282E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Составлять схемы предложений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071BD0AF" w14:textId="77777777" w:rsidR="0073197B" w:rsidRPr="00282EA2" w:rsidRDefault="00B9359B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82EA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Казахский язык</w:t>
            </w:r>
            <w:r w:rsidRPr="00282EA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282EA2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«Отан — менің туған үйім»</w:t>
            </w:r>
            <w:r w:rsidRPr="00282EA2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br/>
            </w:r>
            <w:r w:rsidRPr="00282E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Меңгерту: Отан, бейбітшілік, батыр</w:t>
            </w:r>
          </w:p>
          <w:p w14:paraId="512174CF" w14:textId="77777777" w:rsidR="0073197B" w:rsidRPr="00282EA2" w:rsidRDefault="00B9359B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82EA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Музыка</w:t>
            </w:r>
            <w:r w:rsidRPr="00282EA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282EA2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«Песни о Родине»</w:t>
            </w:r>
            <w:r w:rsidRPr="00282EA2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br/>
            </w:r>
            <w:r w:rsidRPr="00282E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Исполнять торж</w:t>
            </w:r>
            <w:r w:rsidRPr="00282E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ественные и радостные песни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0B8AFBA0" w14:textId="77777777" w:rsidR="0073197B" w:rsidRPr="00282EA2" w:rsidRDefault="00B9359B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82EA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Математика</w:t>
            </w:r>
            <w:r w:rsidRPr="00282EA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282EA2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«Закрепление счета в пределах 10»</w:t>
            </w:r>
            <w:r w:rsidRPr="00282EA2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br/>
            </w:r>
            <w:r w:rsidRPr="00282E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Решение логических задач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6DE3D51B" w14:textId="77777777" w:rsidR="0073197B" w:rsidRPr="00282EA2" w:rsidRDefault="00B9359B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82EA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Музыка</w:t>
            </w:r>
            <w:r w:rsidRPr="00282EA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282EA2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«Праздничный вальс»</w:t>
            </w:r>
            <w:r w:rsidRPr="00282EA2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br/>
            </w:r>
            <w:r w:rsidRPr="00282E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Разучивать элементы танца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58735E8C" w14:textId="77777777" w:rsidR="0073197B" w:rsidRPr="00282EA2" w:rsidRDefault="00B9359B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82EA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Физическая культура</w:t>
            </w:r>
            <w:r w:rsidRPr="00282EA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282EA2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«Спортивные эстафеты»</w:t>
            </w:r>
            <w:r w:rsidRPr="00282EA2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br/>
            </w:r>
            <w:r w:rsidRPr="00282E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Воспитывать командный дух</w:t>
            </w:r>
          </w:p>
        </w:tc>
      </w:tr>
      <w:tr w:rsidR="00282EA2" w:rsidRPr="00282EA2" w14:paraId="38A2C556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411D4613" w14:textId="77777777" w:rsidR="0073197B" w:rsidRPr="00282EA2" w:rsidRDefault="00B935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2EA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2-ой </w:t>
            </w:r>
            <w:proofErr w:type="spellStart"/>
            <w:r w:rsidRPr="00282EA2">
              <w:rPr>
                <w:rFonts w:ascii="Times New Roman" w:hAnsi="Times New Roman" w:cs="Times New Roman"/>
                <w:b/>
                <w:sz w:val="24"/>
                <w:szCs w:val="24"/>
              </w:rPr>
              <w:t>завтрак</w:t>
            </w:r>
            <w:proofErr w:type="spellEnd"/>
          </w:p>
        </w:tc>
        <w:tc>
          <w:tcPr>
            <w:tcW w:w="13070" w:type="dxa"/>
            <w:gridSpan w:val="5"/>
            <w:shd w:val="clear" w:color="auto" w:fill="F7FAFC"/>
          </w:tcPr>
          <w:p w14:paraId="1B16114F" w14:textId="77777777" w:rsidR="0073197B" w:rsidRPr="00282EA2" w:rsidRDefault="00B9359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82EA2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Витаминизация, питьевой режим, формирование осанки.</w:t>
            </w:r>
          </w:p>
        </w:tc>
      </w:tr>
      <w:tr w:rsidR="00282EA2" w:rsidRPr="00282EA2" w14:paraId="15E42DCE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57795293" w14:textId="77777777" w:rsidR="0073197B" w:rsidRPr="00282EA2" w:rsidRDefault="00B935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82EA2">
              <w:rPr>
                <w:rFonts w:ascii="Times New Roman" w:hAnsi="Times New Roman" w:cs="Times New Roman"/>
                <w:b/>
                <w:sz w:val="24"/>
                <w:szCs w:val="24"/>
              </w:rPr>
              <w:t>Подготовка</w:t>
            </w:r>
            <w:proofErr w:type="spellEnd"/>
            <w:r w:rsidRPr="00282EA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 </w:t>
            </w:r>
            <w:proofErr w:type="spellStart"/>
            <w:r w:rsidRPr="00282EA2">
              <w:rPr>
                <w:rFonts w:ascii="Times New Roman" w:hAnsi="Times New Roman" w:cs="Times New Roman"/>
                <w:b/>
                <w:sz w:val="24"/>
                <w:szCs w:val="24"/>
              </w:rPr>
              <w:t>прогулке</w:t>
            </w:r>
            <w:proofErr w:type="spellEnd"/>
          </w:p>
        </w:tc>
        <w:tc>
          <w:tcPr>
            <w:tcW w:w="13070" w:type="dxa"/>
            <w:gridSpan w:val="5"/>
            <w:shd w:val="clear" w:color="auto" w:fill="F7FAFC"/>
          </w:tcPr>
          <w:p w14:paraId="6461C58A" w14:textId="77777777" w:rsidR="0073197B" w:rsidRPr="00282EA2" w:rsidRDefault="00B9359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82EA2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Последовательное одевание, закрепление навыков самообслуживания.</w:t>
            </w:r>
          </w:p>
        </w:tc>
      </w:tr>
      <w:tr w:rsidR="00282EA2" w:rsidRPr="00282EA2" w14:paraId="708490B1" w14:textId="77777777">
        <w:trPr>
          <w:jc w:val="center"/>
        </w:trPr>
        <w:tc>
          <w:tcPr>
            <w:tcW w:w="2592" w:type="dxa"/>
            <w:shd w:val="clear" w:color="auto" w:fill="EDF2F7"/>
          </w:tcPr>
          <w:p w14:paraId="6DBDF62C" w14:textId="77777777" w:rsidR="0073197B" w:rsidRPr="00282EA2" w:rsidRDefault="00B935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82EA2">
              <w:rPr>
                <w:rFonts w:ascii="Times New Roman" w:hAnsi="Times New Roman" w:cs="Times New Roman"/>
                <w:b/>
                <w:sz w:val="24"/>
                <w:szCs w:val="24"/>
              </w:rPr>
              <w:t>Прогулка</w:t>
            </w:r>
            <w:proofErr w:type="spellEnd"/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2B99FAFC" w14:textId="77777777" w:rsidR="0073197B" w:rsidRPr="00282EA2" w:rsidRDefault="00B9359B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82EA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Карточка №1 «Наблюдение за цветением деревьев»</w:t>
            </w:r>
            <w:r w:rsidRPr="00282EA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282E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Формировать знания о майских явлениях</w:t>
            </w:r>
            <w:r w:rsidRPr="00282E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82E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Труд: </w:t>
            </w:r>
            <w:r w:rsidRPr="00282E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Полив растений на клумбе</w:t>
            </w:r>
            <w:r w:rsidRPr="00282E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82EA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П/и «Смелые военные»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4D3E58E8" w14:textId="77777777" w:rsidR="0073197B" w:rsidRPr="00282EA2" w:rsidRDefault="00B9359B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82EA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Карточка №1 «Наблюдение за цветением деревьев»</w:t>
            </w:r>
            <w:r w:rsidRPr="00282EA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282E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Формировать знания о майских явлениях</w:t>
            </w:r>
            <w:r w:rsidRPr="00282E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82E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Труд: Полив растений на клумбе</w:t>
            </w:r>
            <w:r w:rsidRPr="00282E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82EA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П/и «Смелые военные»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6BE5A16F" w14:textId="77777777" w:rsidR="0073197B" w:rsidRPr="00282EA2" w:rsidRDefault="00B9359B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82EA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Карточка №1 «Наблюдение за цветением деревьев»</w:t>
            </w:r>
            <w:r w:rsidRPr="00282EA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282E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Задача: </w:t>
            </w:r>
            <w:r w:rsidRPr="00282E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Формировать знания о майских явлениях</w:t>
            </w:r>
            <w:r w:rsidRPr="00282E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82E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Труд: Полив растений на клумбе</w:t>
            </w:r>
            <w:r w:rsidRPr="00282E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82EA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П/и «Смелые военные»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636F0167" w14:textId="77777777" w:rsidR="0073197B" w:rsidRPr="00282EA2" w:rsidRDefault="00B9359B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82EA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Карточка №1 «Наблюдение за цветением деревьев»</w:t>
            </w:r>
            <w:r w:rsidRPr="00282EA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282E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Формировать знания о майских явлениях</w:t>
            </w:r>
            <w:r w:rsidRPr="00282E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82E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Труд: Полив растений на клумбе</w:t>
            </w:r>
            <w:r w:rsidRPr="00282E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82EA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П/и «Смелые военные»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3495C3C8" w14:textId="77777777" w:rsidR="0073197B" w:rsidRPr="00282EA2" w:rsidRDefault="00B9359B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82EA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Карточка №1 «Наблюден</w:t>
            </w:r>
            <w:r w:rsidRPr="00282EA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ие за цветением деревьев»</w:t>
            </w:r>
            <w:r w:rsidRPr="00282EA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282E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Формировать знания о майских явлениях</w:t>
            </w:r>
            <w:r w:rsidRPr="00282E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82E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Труд: Полив растений на клумбе</w:t>
            </w:r>
            <w:r w:rsidRPr="00282E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82EA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П/и «Смелые военные»</w:t>
            </w:r>
          </w:p>
        </w:tc>
      </w:tr>
      <w:tr w:rsidR="00282EA2" w:rsidRPr="00282EA2" w14:paraId="1133EFD7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28AFC99E" w14:textId="77777777" w:rsidR="0073197B" w:rsidRPr="00282EA2" w:rsidRDefault="00B935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82EA2">
              <w:rPr>
                <w:rFonts w:ascii="Times New Roman" w:hAnsi="Times New Roman" w:cs="Times New Roman"/>
                <w:b/>
                <w:sz w:val="24"/>
                <w:szCs w:val="24"/>
              </w:rPr>
              <w:t>Возвращение</w:t>
            </w:r>
            <w:proofErr w:type="spellEnd"/>
            <w:r w:rsidRPr="00282EA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282EA2">
              <w:rPr>
                <w:rFonts w:ascii="Times New Roman" w:hAnsi="Times New Roman" w:cs="Times New Roman"/>
                <w:b/>
                <w:sz w:val="24"/>
                <w:szCs w:val="24"/>
              </w:rPr>
              <w:t>обед</w:t>
            </w:r>
            <w:proofErr w:type="spellEnd"/>
          </w:p>
        </w:tc>
        <w:tc>
          <w:tcPr>
            <w:tcW w:w="13070" w:type="dxa"/>
            <w:gridSpan w:val="5"/>
            <w:shd w:val="clear" w:color="auto" w:fill="F7FAFC"/>
          </w:tcPr>
          <w:p w14:paraId="7AD67ADA" w14:textId="77777777" w:rsidR="0073197B" w:rsidRPr="00282EA2" w:rsidRDefault="00B9359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82EA2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Раздевание, гигиенические процедуры, обед (воспитание культуры еды, правила этикета).</w:t>
            </w:r>
          </w:p>
        </w:tc>
      </w:tr>
      <w:tr w:rsidR="00282EA2" w:rsidRPr="00282EA2" w14:paraId="3B7AAE27" w14:textId="77777777">
        <w:trPr>
          <w:jc w:val="center"/>
        </w:trPr>
        <w:tc>
          <w:tcPr>
            <w:tcW w:w="2592" w:type="dxa"/>
            <w:shd w:val="clear" w:color="auto" w:fill="EDF2F7"/>
          </w:tcPr>
          <w:p w14:paraId="1084BB4A" w14:textId="77777777" w:rsidR="0073197B" w:rsidRPr="00282EA2" w:rsidRDefault="00B935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82EA2">
              <w:rPr>
                <w:rFonts w:ascii="Times New Roman" w:hAnsi="Times New Roman" w:cs="Times New Roman"/>
                <w:b/>
                <w:sz w:val="24"/>
                <w:szCs w:val="24"/>
              </w:rPr>
              <w:t>Дневной</w:t>
            </w:r>
            <w:proofErr w:type="spellEnd"/>
            <w:r w:rsidRPr="00282EA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82EA2">
              <w:rPr>
                <w:rFonts w:ascii="Times New Roman" w:hAnsi="Times New Roman" w:cs="Times New Roman"/>
                <w:b/>
                <w:sz w:val="24"/>
                <w:szCs w:val="24"/>
              </w:rPr>
              <w:t>сон</w:t>
            </w:r>
            <w:proofErr w:type="spellEnd"/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4F11B17E" w14:textId="77777777" w:rsidR="0073197B" w:rsidRPr="00282EA2" w:rsidRDefault="00B9359B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82E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Чтение </w:t>
            </w:r>
            <w:r w:rsidRPr="00282E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рассказов о детях-героях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74D2FDAC" w14:textId="77777777" w:rsidR="0073197B" w:rsidRPr="00282EA2" w:rsidRDefault="00B9359B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82EA2">
              <w:rPr>
                <w:rFonts w:ascii="Times New Roman" w:hAnsi="Times New Roman" w:cs="Times New Roman"/>
                <w:sz w:val="24"/>
                <w:szCs w:val="24"/>
              </w:rPr>
              <w:t>Слушание колыбельной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5D5A9396" w14:textId="77777777" w:rsidR="0073197B" w:rsidRPr="00282EA2" w:rsidRDefault="00B9359B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82EA2">
              <w:rPr>
                <w:rFonts w:ascii="Times New Roman" w:hAnsi="Times New Roman" w:cs="Times New Roman"/>
                <w:sz w:val="24"/>
                <w:szCs w:val="24"/>
              </w:rPr>
              <w:t>Чтение С. Михалков «Былицы»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76DCD51B" w14:textId="77777777" w:rsidR="0073197B" w:rsidRPr="00282EA2" w:rsidRDefault="00B9359B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82EA2">
              <w:rPr>
                <w:rFonts w:ascii="Times New Roman" w:hAnsi="Times New Roman" w:cs="Times New Roman"/>
                <w:sz w:val="24"/>
                <w:szCs w:val="24"/>
              </w:rPr>
              <w:t>Звуки весеннего леса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10E85111" w14:textId="77777777" w:rsidR="0073197B" w:rsidRPr="00282EA2" w:rsidRDefault="00B9359B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82EA2">
              <w:rPr>
                <w:rFonts w:ascii="Times New Roman" w:hAnsi="Times New Roman" w:cs="Times New Roman"/>
                <w:sz w:val="24"/>
                <w:szCs w:val="24"/>
              </w:rPr>
              <w:t>Чтение сказки «Царевна-лягушка»</w:t>
            </w:r>
          </w:p>
        </w:tc>
      </w:tr>
      <w:tr w:rsidR="00282EA2" w:rsidRPr="00282EA2" w14:paraId="3A1056FE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6C77D1C0" w14:textId="77777777" w:rsidR="0073197B" w:rsidRPr="00282EA2" w:rsidRDefault="00B935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82EA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Подъем</w:t>
            </w:r>
            <w:proofErr w:type="spellEnd"/>
            <w:r w:rsidRPr="00282EA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282EA2">
              <w:rPr>
                <w:rFonts w:ascii="Times New Roman" w:hAnsi="Times New Roman" w:cs="Times New Roman"/>
                <w:b/>
                <w:sz w:val="24"/>
                <w:szCs w:val="24"/>
              </w:rPr>
              <w:t>оздоровление</w:t>
            </w:r>
            <w:proofErr w:type="spellEnd"/>
          </w:p>
        </w:tc>
        <w:tc>
          <w:tcPr>
            <w:tcW w:w="13070" w:type="dxa"/>
            <w:gridSpan w:val="5"/>
            <w:shd w:val="clear" w:color="auto" w:fill="F7FAFC"/>
          </w:tcPr>
          <w:p w14:paraId="4BB6ACCF" w14:textId="77777777" w:rsidR="0073197B" w:rsidRPr="00282EA2" w:rsidRDefault="00B9359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82EA2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Гимнастика пробуждения, ходьба по ортопедическим дорожкам, гигиенические процедуры.</w:t>
            </w:r>
          </w:p>
        </w:tc>
      </w:tr>
      <w:tr w:rsidR="00282EA2" w:rsidRPr="00282EA2" w14:paraId="41B02109" w14:textId="77777777">
        <w:trPr>
          <w:jc w:val="center"/>
        </w:trPr>
        <w:tc>
          <w:tcPr>
            <w:tcW w:w="2592" w:type="dxa"/>
            <w:shd w:val="clear" w:color="auto" w:fill="EDF2F7"/>
          </w:tcPr>
          <w:p w14:paraId="1FE6274A" w14:textId="77777777" w:rsidR="0073197B" w:rsidRPr="00282EA2" w:rsidRDefault="00B935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82EA2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</w:t>
            </w:r>
            <w:proofErr w:type="spellEnd"/>
            <w:r w:rsidRPr="00282EA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82EA2">
              <w:rPr>
                <w:rFonts w:ascii="Times New Roman" w:hAnsi="Times New Roman" w:cs="Times New Roman"/>
                <w:b/>
                <w:sz w:val="24"/>
                <w:szCs w:val="24"/>
              </w:rPr>
              <w:t>деятел</w:t>
            </w:r>
            <w:r w:rsidRPr="00282EA2">
              <w:rPr>
                <w:rFonts w:ascii="Times New Roman" w:hAnsi="Times New Roman" w:cs="Times New Roman"/>
                <w:b/>
                <w:sz w:val="24"/>
                <w:szCs w:val="24"/>
              </w:rPr>
              <w:t>ьность</w:t>
            </w:r>
            <w:proofErr w:type="spellEnd"/>
            <w:r w:rsidRPr="00282EA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proofErr w:type="spellStart"/>
            <w:r w:rsidRPr="00282EA2">
              <w:rPr>
                <w:rFonts w:ascii="Times New Roman" w:hAnsi="Times New Roman" w:cs="Times New Roman"/>
                <w:b/>
                <w:sz w:val="24"/>
                <w:szCs w:val="24"/>
              </w:rPr>
              <w:t>вечер</w:t>
            </w:r>
            <w:proofErr w:type="spellEnd"/>
            <w:r w:rsidRPr="00282EA2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5B7E13A1" w14:textId="77777777" w:rsidR="0073197B" w:rsidRPr="00282EA2" w:rsidRDefault="00B9359B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82EA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Математика: «Ориентировка во времени»</w:t>
            </w:r>
            <w:r w:rsidRPr="00282EA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282E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Дни недели, времена года, месяцы.</w:t>
            </w:r>
          </w:p>
          <w:p w14:paraId="0EC3E7D9" w14:textId="77777777" w:rsidR="0073197B" w:rsidRPr="00282EA2" w:rsidRDefault="00B9359B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82EA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Лепка: «Голубь мира»</w:t>
            </w:r>
            <w:r w:rsidRPr="00282EA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282E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Передавать пропорции и пластику форм.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0CA239F1" w14:textId="77777777" w:rsidR="0073197B" w:rsidRPr="00282EA2" w:rsidRDefault="00B9359B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82EA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Математика: «Ориентировка во времени»</w:t>
            </w:r>
            <w:r w:rsidRPr="00282EA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282E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Дни недели, времена года, месяцы.</w:t>
            </w:r>
          </w:p>
          <w:p w14:paraId="46957851" w14:textId="77777777" w:rsidR="0073197B" w:rsidRPr="00282EA2" w:rsidRDefault="00B9359B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82EA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Лепка: «Голубь</w:t>
            </w:r>
            <w:r w:rsidRPr="00282EA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мира»</w:t>
            </w:r>
            <w:r w:rsidRPr="00282EA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282E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Передавать пропорции и пластику форм.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6F3583E1" w14:textId="77777777" w:rsidR="0073197B" w:rsidRPr="00282EA2" w:rsidRDefault="00B9359B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82EA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Математика: «Ориентировка во времени»</w:t>
            </w:r>
            <w:r w:rsidRPr="00282EA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282E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Дни недели, времена года, месяцы.</w:t>
            </w:r>
          </w:p>
          <w:p w14:paraId="73114160" w14:textId="77777777" w:rsidR="0073197B" w:rsidRPr="00282EA2" w:rsidRDefault="00B9359B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82EA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Лепка: «Голубь мира»</w:t>
            </w:r>
            <w:r w:rsidRPr="00282EA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282E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Передавать пропорции и пластику форм.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7805FCC7" w14:textId="77777777" w:rsidR="0073197B" w:rsidRPr="00282EA2" w:rsidRDefault="00B9359B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82EA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Математика: «Ориентировка во времени»</w:t>
            </w:r>
            <w:r w:rsidRPr="00282EA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282E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Задача: Дни </w:t>
            </w:r>
            <w:r w:rsidRPr="00282E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недели, времена года, месяцы.</w:t>
            </w:r>
          </w:p>
          <w:p w14:paraId="18BF56B5" w14:textId="77777777" w:rsidR="0073197B" w:rsidRPr="00282EA2" w:rsidRDefault="00B9359B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82EA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Лепка: «Голубь мира»</w:t>
            </w:r>
            <w:r w:rsidRPr="00282EA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282E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Передавать пропорции и пластику форм.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7F6E0D54" w14:textId="77777777" w:rsidR="0073197B" w:rsidRPr="00282EA2" w:rsidRDefault="00B9359B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82EA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Математика: «Ориентировка во времени»</w:t>
            </w:r>
            <w:r w:rsidRPr="00282EA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282E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Дни недели, времена года, месяцы.</w:t>
            </w:r>
          </w:p>
          <w:p w14:paraId="3C025CD5" w14:textId="77777777" w:rsidR="0073197B" w:rsidRPr="00282EA2" w:rsidRDefault="00B9359B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82EA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Лепка: «Голубь мира»</w:t>
            </w:r>
            <w:r w:rsidRPr="00282EA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282E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Передавать пропорции и пластику форм.</w:t>
            </w:r>
          </w:p>
        </w:tc>
      </w:tr>
      <w:tr w:rsidR="00282EA2" w:rsidRPr="00282EA2" w14:paraId="2DD645E6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1CF01EF4" w14:textId="77777777" w:rsidR="0073197B" w:rsidRPr="00282EA2" w:rsidRDefault="00B935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82EA2">
              <w:rPr>
                <w:rFonts w:ascii="Times New Roman" w:hAnsi="Times New Roman" w:cs="Times New Roman"/>
                <w:b/>
                <w:sz w:val="24"/>
                <w:szCs w:val="24"/>
              </w:rPr>
              <w:t>Ужин</w:t>
            </w:r>
            <w:proofErr w:type="spellEnd"/>
          </w:p>
        </w:tc>
        <w:tc>
          <w:tcPr>
            <w:tcW w:w="13070" w:type="dxa"/>
            <w:gridSpan w:val="5"/>
            <w:shd w:val="clear" w:color="auto" w:fill="F7FAFC"/>
          </w:tcPr>
          <w:p w14:paraId="42E03176" w14:textId="77777777" w:rsidR="0073197B" w:rsidRPr="00282EA2" w:rsidRDefault="00B9359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82EA2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Привле</w:t>
            </w:r>
            <w:r w:rsidRPr="00282EA2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чение внимания детей к пище; индивидуальная работа по воспитанию культуры еды; правила этикета; оценка аккуратности.</w:t>
            </w:r>
          </w:p>
        </w:tc>
      </w:tr>
      <w:tr w:rsidR="00282EA2" w:rsidRPr="00282EA2" w14:paraId="169B355B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10444DB7" w14:textId="77777777" w:rsidR="0073197B" w:rsidRPr="00282EA2" w:rsidRDefault="00B935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82EA2">
              <w:rPr>
                <w:rFonts w:ascii="Times New Roman" w:hAnsi="Times New Roman" w:cs="Times New Roman"/>
                <w:b/>
                <w:sz w:val="24"/>
                <w:szCs w:val="24"/>
              </w:rPr>
              <w:t>Уход</w:t>
            </w:r>
            <w:proofErr w:type="spellEnd"/>
            <w:r w:rsidRPr="00282EA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82EA2">
              <w:rPr>
                <w:rFonts w:ascii="Times New Roman" w:hAnsi="Times New Roman" w:cs="Times New Roman"/>
                <w:b/>
                <w:sz w:val="24"/>
                <w:szCs w:val="24"/>
              </w:rPr>
              <w:t>детей</w:t>
            </w:r>
            <w:proofErr w:type="spellEnd"/>
            <w:r w:rsidRPr="00282EA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82EA2">
              <w:rPr>
                <w:rFonts w:ascii="Times New Roman" w:hAnsi="Times New Roman" w:cs="Times New Roman"/>
                <w:b/>
                <w:sz w:val="24"/>
                <w:szCs w:val="24"/>
              </w:rPr>
              <w:t>домой</w:t>
            </w:r>
            <w:proofErr w:type="spellEnd"/>
          </w:p>
        </w:tc>
        <w:tc>
          <w:tcPr>
            <w:tcW w:w="13070" w:type="dxa"/>
            <w:gridSpan w:val="5"/>
            <w:shd w:val="clear" w:color="auto" w:fill="F7FAFC"/>
          </w:tcPr>
          <w:p w14:paraId="2766320F" w14:textId="77777777" w:rsidR="0073197B" w:rsidRPr="00282EA2" w:rsidRDefault="00B9359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82EA2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Информирование родителей о достижениях ребенка, ответы на вопросы, давать советы.</w:t>
            </w:r>
          </w:p>
        </w:tc>
      </w:tr>
      <w:bookmarkEnd w:id="0"/>
    </w:tbl>
    <w:p w14:paraId="5B5A979C" w14:textId="77777777" w:rsidR="00B9359B" w:rsidRPr="00282EA2" w:rsidRDefault="00B9359B">
      <w:pPr>
        <w:rPr>
          <w:rFonts w:ascii="Times New Roman" w:hAnsi="Times New Roman" w:cs="Times New Roman"/>
          <w:sz w:val="24"/>
          <w:szCs w:val="24"/>
          <w:lang w:val="ru-RU"/>
        </w:rPr>
      </w:pPr>
    </w:p>
    <w:sectPr w:rsidR="00B9359B" w:rsidRPr="00282EA2" w:rsidSect="00034616">
      <w:pgSz w:w="16834" w:h="11909" w:orient="landscape"/>
      <w:pgMar w:top="576" w:right="576" w:bottom="576" w:left="5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15074B"/>
    <w:rsid w:val="00282EA2"/>
    <w:rsid w:val="0029639D"/>
    <w:rsid w:val="00326F90"/>
    <w:rsid w:val="0073197B"/>
    <w:rsid w:val="00AA1D8D"/>
    <w:rsid w:val="00B47730"/>
    <w:rsid w:val="00B9359B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C531655"/>
  <w14:defaultImageDpi w14:val="300"/>
  <w15:docId w15:val="{7E659DDC-67C5-487A-9C06-D5C8BCF09A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5" w:semiHidden="1" w:unhideWhenUsed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FC693F"/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Заголовок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5FD5777D-2F3B-4B33-B2E7-70A52F657F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2915</Words>
  <Characters>16617</Characters>
  <Application>Microsoft Office Word</Application>
  <DocSecurity>0</DocSecurity>
  <Lines>138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19494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Админ</cp:lastModifiedBy>
  <cp:revision>2</cp:revision>
  <dcterms:created xsi:type="dcterms:W3CDTF">2026-08-25T17:54:00Z</dcterms:created>
  <dcterms:modified xsi:type="dcterms:W3CDTF">2026-08-25T17:54:00Z</dcterms:modified>
  <cp:category/>
</cp:coreProperties>
</file>